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05D59" w:rsidRDefault="00E05D59" w:rsidP="00E05D59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МИНИСТЕРСТВО ПРОСВЕЩЕНИЯ РОССИЙСКОЙ ФЕДЕРАЦИИ</w:t>
      </w:r>
    </w:p>
    <w:p w:rsidR="00E05D59" w:rsidRDefault="00E05D59" w:rsidP="00E05D59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МБОУ «</w:t>
      </w:r>
      <w:proofErr w:type="spellStart"/>
      <w:r>
        <w:rPr>
          <w:rFonts w:eastAsia="Calibri"/>
          <w:b/>
          <w:sz w:val="28"/>
          <w:szCs w:val="28"/>
        </w:rPr>
        <w:t>Сомовская</w:t>
      </w:r>
      <w:proofErr w:type="spellEnd"/>
      <w:r>
        <w:rPr>
          <w:rFonts w:eastAsia="Calibri"/>
          <w:b/>
          <w:sz w:val="28"/>
          <w:szCs w:val="28"/>
        </w:rPr>
        <w:t xml:space="preserve"> СОШ имени Ю.Н. Миролюбова»</w:t>
      </w:r>
    </w:p>
    <w:p w:rsidR="00E05D59" w:rsidRDefault="00E05D59" w:rsidP="00E05D59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Шаблыкинского района Орловской области</w:t>
      </w:r>
    </w:p>
    <w:p w:rsidR="00E05D59" w:rsidRDefault="00E05D59" w:rsidP="00E05D59">
      <w:pPr>
        <w:spacing w:after="200" w:line="276" w:lineRule="auto"/>
        <w:ind w:right="-26"/>
        <w:rPr>
          <w:rFonts w:eastAsia="Calibri"/>
          <w:b/>
          <w:sz w:val="24"/>
          <w:szCs w:val="24"/>
        </w:rPr>
      </w:pPr>
    </w:p>
    <w:p w:rsidR="00E05D59" w:rsidRDefault="00E05D59" w:rsidP="00E05D59">
      <w:pPr>
        <w:spacing w:after="200" w:line="276" w:lineRule="auto"/>
        <w:ind w:right="-26"/>
        <w:rPr>
          <w:rFonts w:eastAsia="Calibri"/>
          <w:b/>
          <w:sz w:val="24"/>
          <w:szCs w:val="24"/>
        </w:rPr>
      </w:pPr>
    </w:p>
    <w:p w:rsidR="00E05D59" w:rsidRDefault="00E05D59" w:rsidP="00E05D59">
      <w:pPr>
        <w:spacing w:after="200" w:line="276" w:lineRule="auto"/>
        <w:ind w:right="-26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СОГЛАСОВАНО                                                                             УТВЕРЖДЕНО</w:t>
      </w:r>
    </w:p>
    <w:p w:rsidR="00E05D59" w:rsidRDefault="00E05D59" w:rsidP="00E05D59">
      <w:pPr>
        <w:spacing w:after="200" w:line="276" w:lineRule="auto"/>
        <w:ind w:right="-26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Заместитель директора                                                             Директор</w:t>
      </w:r>
    </w:p>
    <w:p w:rsidR="00E05D59" w:rsidRDefault="00E05D59" w:rsidP="00E05D59">
      <w:pPr>
        <w:spacing w:after="200" w:line="276" w:lineRule="auto"/>
        <w:ind w:right="-26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                                                                     </w:t>
      </w:r>
      <w:r>
        <w:rPr>
          <w:rFonts w:eastAsia="Calibri"/>
          <w:b/>
          <w:sz w:val="24"/>
          <w:szCs w:val="24"/>
        </w:rPr>
        <w:t>по УВР</w:t>
      </w:r>
    </w:p>
    <w:p w:rsidR="00E05D59" w:rsidRDefault="00E05D59" w:rsidP="00E05D59">
      <w:pPr>
        <w:jc w:val="center"/>
        <w:rPr>
          <w:rFonts w:eastAsia="Calibri"/>
        </w:rPr>
      </w:pPr>
      <w:r>
        <w:rPr>
          <w:rFonts w:eastAsia="Calibri"/>
        </w:rPr>
        <w:t>_______________________                                                      ______________________</w:t>
      </w:r>
    </w:p>
    <w:p w:rsidR="00E05D59" w:rsidRDefault="00E05D59" w:rsidP="00E05D59">
      <w:pPr>
        <w:tabs>
          <w:tab w:val="left" w:pos="5807"/>
        </w:tabs>
        <w:jc w:val="center"/>
        <w:rPr>
          <w:rFonts w:eastAsia="Calibri"/>
          <w:vertAlign w:val="subscript"/>
        </w:rPr>
      </w:pPr>
      <w:r>
        <w:rPr>
          <w:rFonts w:eastAsia="Calibri"/>
        </w:rPr>
        <w:t>Гаврикова Е.М.</w:t>
      </w:r>
      <w:r>
        <w:rPr>
          <w:rFonts w:eastAsia="Calibri"/>
        </w:rPr>
        <w:tab/>
      </w:r>
      <w:proofErr w:type="spellStart"/>
      <w:r>
        <w:rPr>
          <w:rFonts w:eastAsia="Calibri"/>
        </w:rPr>
        <w:t>Фролина</w:t>
      </w:r>
      <w:proofErr w:type="spellEnd"/>
      <w:r>
        <w:rPr>
          <w:rFonts w:eastAsia="Calibri"/>
        </w:rPr>
        <w:t xml:space="preserve"> Г.Н.</w:t>
      </w:r>
    </w:p>
    <w:p w:rsidR="00E05D59" w:rsidRDefault="00E05D59" w:rsidP="00E05D59">
      <w:pPr>
        <w:spacing w:after="200" w:line="276" w:lineRule="auto"/>
        <w:ind w:right="-26"/>
        <w:jc w:val="center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>Рассмотрено на педсовете № 1от 26.08.2024                                Приказ № 125 от 26.08.2024</w:t>
      </w:r>
    </w:p>
    <w:p w:rsidR="00E05D59" w:rsidRDefault="00E05D59" w:rsidP="00E05D59">
      <w:pPr>
        <w:spacing w:after="200" w:line="276" w:lineRule="auto"/>
        <w:ind w:right="-26"/>
        <w:jc w:val="center"/>
        <w:rPr>
          <w:rFonts w:eastAsia="Calibri"/>
          <w:b/>
          <w:sz w:val="24"/>
          <w:szCs w:val="24"/>
        </w:rPr>
      </w:pPr>
    </w:p>
    <w:p w:rsidR="00E05D59" w:rsidRDefault="00E05D59" w:rsidP="00E05D59">
      <w:pPr>
        <w:spacing w:after="200" w:line="276" w:lineRule="auto"/>
        <w:ind w:right="-26"/>
        <w:jc w:val="center"/>
        <w:rPr>
          <w:rFonts w:eastAsia="Calibri"/>
          <w:b/>
          <w:sz w:val="24"/>
          <w:szCs w:val="24"/>
        </w:rPr>
      </w:pPr>
    </w:p>
    <w:p w:rsidR="00E05D59" w:rsidRDefault="00E05D59" w:rsidP="00E05D59">
      <w:pPr>
        <w:spacing w:line="322" w:lineRule="exact"/>
        <w:ind w:left="2845" w:right="3255"/>
        <w:jc w:val="center"/>
        <w:rPr>
          <w:b/>
          <w:sz w:val="28"/>
        </w:rPr>
      </w:pPr>
      <w:r>
        <w:rPr>
          <w:b/>
          <w:sz w:val="28"/>
        </w:rPr>
        <w:t xml:space="preserve">Рабочая программа курса </w:t>
      </w:r>
    </w:p>
    <w:p w:rsidR="00E05D59" w:rsidRDefault="00E05D59" w:rsidP="00E05D59">
      <w:pPr>
        <w:spacing w:line="322" w:lineRule="exact"/>
        <w:ind w:left="2845" w:right="3255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подготовке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ОГЭ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русскому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языку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9-х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классах</w:t>
      </w:r>
    </w:p>
    <w:p w:rsidR="005C1AFC" w:rsidRDefault="00E05D59" w:rsidP="00E05D59">
      <w:pPr>
        <w:pStyle w:val="a3"/>
        <w:spacing w:before="163"/>
        <w:ind w:left="0"/>
      </w:pPr>
      <w:r>
        <w:rPr>
          <w:b/>
        </w:rPr>
        <w:t xml:space="preserve">                                                                                                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2024</w:t>
      </w:r>
      <w:r>
        <w:rPr>
          <w:b/>
          <w:spacing w:val="-2"/>
        </w:rPr>
        <w:t xml:space="preserve"> </w:t>
      </w:r>
      <w:r>
        <w:rPr>
          <w:b/>
        </w:rPr>
        <w:t>–</w:t>
      </w:r>
      <w:r>
        <w:rPr>
          <w:b/>
          <w:spacing w:val="-5"/>
        </w:rPr>
        <w:t xml:space="preserve"> </w:t>
      </w:r>
      <w:r>
        <w:rPr>
          <w:b/>
        </w:rPr>
        <w:t>2025</w:t>
      </w:r>
      <w:r>
        <w:rPr>
          <w:b/>
          <w:spacing w:val="-2"/>
        </w:rPr>
        <w:t xml:space="preserve"> </w:t>
      </w:r>
      <w:r>
        <w:rPr>
          <w:b/>
        </w:rPr>
        <w:t>учебный</w:t>
      </w:r>
      <w:r>
        <w:rPr>
          <w:b/>
          <w:spacing w:val="40"/>
        </w:rPr>
        <w:t xml:space="preserve"> </w:t>
      </w:r>
      <w:r>
        <w:rPr>
          <w:b/>
        </w:rPr>
        <w:t>год</w:t>
      </w:r>
    </w:p>
    <w:p w:rsidR="005C1AFC" w:rsidRPr="00E05D59" w:rsidRDefault="00000000" w:rsidP="00E05D59">
      <w:pPr>
        <w:ind w:left="2772" w:right="3255"/>
        <w:jc w:val="center"/>
        <w:rPr>
          <w:b/>
          <w:sz w:val="28"/>
        </w:rPr>
        <w:sectPr w:rsidR="005C1AFC" w:rsidRPr="00E05D59">
          <w:type w:val="continuous"/>
          <w:pgSz w:w="16840" w:h="11910" w:orient="landscape"/>
          <w:pgMar w:top="1240" w:right="280" w:bottom="280" w:left="200" w:header="720" w:footer="720" w:gutter="0"/>
          <w:cols w:space="720"/>
        </w:sectPr>
      </w:pPr>
      <w:r>
        <w:rPr>
          <w:b/>
          <w:sz w:val="28"/>
        </w:rPr>
        <w:t xml:space="preserve">учитель: </w:t>
      </w:r>
      <w:r w:rsidR="00E05D59">
        <w:rPr>
          <w:b/>
          <w:sz w:val="28"/>
        </w:rPr>
        <w:t>Епифанова Наталья Ивановна</w:t>
      </w:r>
    </w:p>
    <w:p w:rsidR="005C1AFC" w:rsidRDefault="00000000">
      <w:pPr>
        <w:spacing w:before="168"/>
        <w:ind w:left="2773" w:right="3255"/>
        <w:jc w:val="center"/>
        <w:rPr>
          <w:b/>
          <w:i/>
          <w:sz w:val="28"/>
        </w:rPr>
      </w:pPr>
      <w:r>
        <w:rPr>
          <w:b/>
          <w:i/>
          <w:color w:val="202020"/>
          <w:sz w:val="28"/>
        </w:rPr>
        <w:lastRenderedPageBreak/>
        <w:t>Пояснительная</w:t>
      </w:r>
      <w:r>
        <w:rPr>
          <w:b/>
          <w:i/>
          <w:color w:val="202020"/>
          <w:spacing w:val="-13"/>
          <w:sz w:val="28"/>
        </w:rPr>
        <w:t xml:space="preserve"> </w:t>
      </w:r>
      <w:r>
        <w:rPr>
          <w:b/>
          <w:i/>
          <w:color w:val="202020"/>
          <w:spacing w:val="-2"/>
          <w:sz w:val="28"/>
        </w:rPr>
        <w:t>записка</w:t>
      </w:r>
    </w:p>
    <w:p w:rsidR="005C1AFC" w:rsidRDefault="005C1AFC">
      <w:pPr>
        <w:pStyle w:val="a3"/>
        <w:spacing w:before="0"/>
        <w:ind w:left="0"/>
        <w:rPr>
          <w:b/>
          <w:i/>
        </w:rPr>
      </w:pPr>
    </w:p>
    <w:p w:rsidR="005C1AFC" w:rsidRDefault="005C1AFC">
      <w:pPr>
        <w:pStyle w:val="a3"/>
        <w:spacing w:before="21"/>
        <w:ind w:left="0"/>
        <w:rPr>
          <w:b/>
          <w:i/>
        </w:rPr>
      </w:pPr>
    </w:p>
    <w:p w:rsidR="005C1AFC" w:rsidRDefault="00000000">
      <w:pPr>
        <w:shd w:val="clear" w:color="auto" w:fill="FFFFFF"/>
        <w:spacing w:line="360" w:lineRule="auto"/>
        <w:jc w:val="both"/>
        <w:rPr>
          <w:color w:val="000000"/>
          <w:sz w:val="24"/>
          <w:szCs w:val="24"/>
          <w:lang w:eastAsia="ru-RU"/>
        </w:rPr>
      </w:pPr>
      <w:r>
        <w:rPr>
          <w:color w:val="202020"/>
        </w:rPr>
        <w:t>Календарно-тематическое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планирование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по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подготовке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к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ОГЭ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по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русскому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языку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для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9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класса</w:t>
      </w:r>
      <w:r>
        <w:rPr>
          <w:color w:val="000000"/>
          <w:sz w:val="24"/>
          <w:szCs w:val="24"/>
          <w:lang w:eastAsia="ru-RU"/>
        </w:rPr>
        <w:t xml:space="preserve"> «</w:t>
      </w:r>
      <w:proofErr w:type="gramStart"/>
      <w:r>
        <w:rPr>
          <w:color w:val="000000"/>
          <w:sz w:val="24"/>
          <w:szCs w:val="24"/>
          <w:lang w:eastAsia="ru-RU"/>
        </w:rPr>
        <w:t>Подготовка  к</w:t>
      </w:r>
      <w:proofErr w:type="gramEnd"/>
      <w:r>
        <w:rPr>
          <w:color w:val="000000"/>
          <w:sz w:val="24"/>
          <w:szCs w:val="24"/>
          <w:lang w:eastAsia="ru-RU"/>
        </w:rPr>
        <w:t xml:space="preserve"> ОГЭ по русскому языку» рассчитан на обучающихся девятых классов, получивших базовые умения владения орфографией и пунктуацией в пределах программы. </w:t>
      </w:r>
    </w:p>
    <w:p w:rsidR="005C1AFC" w:rsidRDefault="00000000">
      <w:pPr>
        <w:pStyle w:val="a3"/>
        <w:spacing w:before="0" w:line="242" w:lineRule="auto"/>
        <w:ind w:firstLine="417"/>
      </w:pPr>
      <w:r>
        <w:rPr>
          <w:color w:val="202020"/>
          <w:spacing w:val="-2"/>
        </w:rPr>
        <w:t xml:space="preserve"> </w:t>
      </w:r>
      <w:r>
        <w:rPr>
          <w:color w:val="202020"/>
        </w:rPr>
        <w:t>разработано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в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соответствии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с требованиями Федерального государственного образовательного стандарта основного общего образования на</w:t>
      </w:r>
      <w:r>
        <w:rPr>
          <w:color w:val="202020"/>
          <w:spacing w:val="80"/>
        </w:rPr>
        <w:t xml:space="preserve"> </w:t>
      </w:r>
      <w:r>
        <w:rPr>
          <w:color w:val="202020"/>
        </w:rPr>
        <w:t>2023-2024</w:t>
      </w:r>
    </w:p>
    <w:p w:rsidR="005C1AFC" w:rsidRDefault="00000000">
      <w:pPr>
        <w:pStyle w:val="a3"/>
        <w:spacing w:before="0" w:line="315" w:lineRule="exact"/>
        <w:rPr>
          <w:color w:val="202020"/>
          <w:spacing w:val="-10"/>
        </w:rPr>
      </w:pPr>
      <w:r>
        <w:rPr>
          <w:color w:val="202020"/>
        </w:rPr>
        <w:t>учебный</w:t>
      </w:r>
      <w:r>
        <w:rPr>
          <w:color w:val="202020"/>
          <w:spacing w:val="-4"/>
        </w:rPr>
        <w:t xml:space="preserve"> </w:t>
      </w:r>
      <w:proofErr w:type="gramStart"/>
      <w:r>
        <w:rPr>
          <w:color w:val="202020"/>
        </w:rPr>
        <w:t>год</w:t>
      </w:r>
      <w:r>
        <w:rPr>
          <w:color w:val="202020"/>
          <w:spacing w:val="-2"/>
        </w:rPr>
        <w:t xml:space="preserve"> </w:t>
      </w:r>
      <w:r>
        <w:rPr>
          <w:color w:val="202020"/>
          <w:spacing w:val="-10"/>
        </w:rPr>
        <w:t>.</w:t>
      </w:r>
      <w:proofErr w:type="gramEnd"/>
    </w:p>
    <w:p w:rsidR="005C1AFC" w:rsidRDefault="00000000">
      <w:pPr>
        <w:shd w:val="clear" w:color="auto" w:fill="FFFFFF"/>
        <w:spacing w:line="360" w:lineRule="auto"/>
        <w:ind w:firstLine="567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Данный</w:t>
      </w:r>
      <w:r w:rsidRPr="00E05D59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Pr="00E05D59">
        <w:rPr>
          <w:color w:val="000000"/>
          <w:sz w:val="24"/>
          <w:szCs w:val="24"/>
          <w:lang w:eastAsia="ru-RU"/>
        </w:rPr>
        <w:t xml:space="preserve">курс </w:t>
      </w:r>
      <w:r>
        <w:rPr>
          <w:color w:val="000000"/>
          <w:sz w:val="24"/>
          <w:szCs w:val="24"/>
          <w:lang w:eastAsia="ru-RU"/>
        </w:rPr>
        <w:t xml:space="preserve"> позволит</w:t>
      </w:r>
      <w:proofErr w:type="gramEnd"/>
      <w:r>
        <w:rPr>
          <w:color w:val="000000"/>
          <w:sz w:val="24"/>
          <w:szCs w:val="24"/>
          <w:lang w:eastAsia="ru-RU"/>
        </w:rPr>
        <w:t xml:space="preserve"> выпускникам подготовиться к ОГЭ, объективно оценить свои знания по предмету, опробовать разработанные КИМы и оценить их структуру и содержание, научиться писать сочинение-рассуждение, которое создается на основе предложенного текста и сжатого изложения.</w:t>
      </w:r>
    </w:p>
    <w:p w:rsidR="005C1AFC" w:rsidRDefault="00000000">
      <w:pPr>
        <w:pStyle w:val="a3"/>
        <w:spacing w:before="0" w:line="315" w:lineRule="exact"/>
        <w:rPr>
          <w:color w:val="202020"/>
          <w:spacing w:val="-10"/>
        </w:rPr>
      </w:pPr>
      <w:r>
        <w:rPr>
          <w:color w:val="000000"/>
          <w:sz w:val="24"/>
          <w:szCs w:val="24"/>
          <w:lang w:eastAsia="ru-RU"/>
        </w:rPr>
        <w:t>Курс не замещает уроки русского языка, а дополняет их, опирается на межпредметные связи с литературой.</w:t>
      </w:r>
    </w:p>
    <w:p w:rsidR="005C1AFC" w:rsidRDefault="005C1AFC">
      <w:pPr>
        <w:pStyle w:val="a3"/>
        <w:spacing w:before="0" w:line="315" w:lineRule="exact"/>
        <w:rPr>
          <w:color w:val="202020"/>
          <w:spacing w:val="-10"/>
        </w:rPr>
      </w:pPr>
    </w:p>
    <w:p w:rsidR="005C1AFC" w:rsidRDefault="00000000">
      <w:pPr>
        <w:spacing w:before="156"/>
        <w:ind w:left="2776" w:right="3255"/>
        <w:jc w:val="center"/>
        <w:rPr>
          <w:b/>
          <w:i/>
          <w:sz w:val="28"/>
        </w:rPr>
      </w:pPr>
      <w:r>
        <w:rPr>
          <w:b/>
          <w:i/>
          <w:color w:val="202020"/>
          <w:sz w:val="28"/>
        </w:rPr>
        <w:t>Цели</w:t>
      </w:r>
      <w:r>
        <w:rPr>
          <w:b/>
          <w:i/>
          <w:color w:val="202020"/>
          <w:spacing w:val="-5"/>
          <w:sz w:val="28"/>
        </w:rPr>
        <w:t xml:space="preserve"> </w:t>
      </w:r>
      <w:r>
        <w:rPr>
          <w:b/>
          <w:i/>
          <w:color w:val="202020"/>
          <w:sz w:val="28"/>
        </w:rPr>
        <w:t>и</w:t>
      </w:r>
      <w:r>
        <w:rPr>
          <w:b/>
          <w:i/>
          <w:color w:val="202020"/>
          <w:spacing w:val="-4"/>
          <w:sz w:val="28"/>
        </w:rPr>
        <w:t xml:space="preserve"> </w:t>
      </w:r>
      <w:r>
        <w:rPr>
          <w:b/>
          <w:i/>
          <w:color w:val="202020"/>
          <w:sz w:val="28"/>
        </w:rPr>
        <w:t>задачи</w:t>
      </w:r>
      <w:r>
        <w:rPr>
          <w:b/>
          <w:i/>
          <w:color w:val="202020"/>
          <w:spacing w:val="-2"/>
          <w:sz w:val="28"/>
        </w:rPr>
        <w:t xml:space="preserve"> </w:t>
      </w:r>
      <w:r>
        <w:rPr>
          <w:b/>
          <w:i/>
          <w:color w:val="202020"/>
          <w:spacing w:val="-4"/>
          <w:sz w:val="28"/>
        </w:rPr>
        <w:t>курса</w:t>
      </w:r>
    </w:p>
    <w:p w:rsidR="005C1AFC" w:rsidRDefault="00000000">
      <w:pPr>
        <w:spacing w:before="144"/>
        <w:ind w:right="13264"/>
        <w:jc w:val="center"/>
        <w:rPr>
          <w:sz w:val="28"/>
        </w:rPr>
      </w:pPr>
      <w:r>
        <w:rPr>
          <w:b/>
          <w:color w:val="202020"/>
          <w:sz w:val="28"/>
        </w:rPr>
        <w:t>Цели</w:t>
      </w:r>
      <w:r>
        <w:rPr>
          <w:b/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изучения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pacing w:val="-2"/>
          <w:sz w:val="28"/>
        </w:rPr>
        <w:t>курса:</w:t>
      </w:r>
    </w:p>
    <w:p w:rsidR="005C1AFC" w:rsidRDefault="00000000">
      <w:pPr>
        <w:pStyle w:val="a4"/>
        <w:numPr>
          <w:ilvl w:val="0"/>
          <w:numId w:val="1"/>
        </w:numPr>
        <w:tabs>
          <w:tab w:val="left" w:pos="779"/>
        </w:tabs>
        <w:spacing w:before="282"/>
        <w:ind w:right="862"/>
        <w:rPr>
          <w:sz w:val="28"/>
        </w:rPr>
      </w:pPr>
      <w:r>
        <w:rPr>
          <w:color w:val="202020"/>
          <w:sz w:val="28"/>
        </w:rPr>
        <w:t>формирование языковой и лингвистической компетенции при подготовке к ОГЭ, что соответствует цели программы основного общего образовании по русскому языку в 5-9 классах основной школы: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обучающихся; формирование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способности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к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анализу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оценке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языковых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явлений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фактов,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необходимых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знаний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о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лингвистике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как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науке и ученых-русистах; умение пользоваться различными лингвистическими словарями;</w:t>
      </w:r>
    </w:p>
    <w:p w:rsidR="005C1AFC" w:rsidRDefault="00000000">
      <w:pPr>
        <w:pStyle w:val="a4"/>
        <w:numPr>
          <w:ilvl w:val="0"/>
          <w:numId w:val="1"/>
        </w:numPr>
        <w:tabs>
          <w:tab w:val="left" w:pos="779"/>
        </w:tabs>
        <w:spacing w:before="147"/>
        <w:rPr>
          <w:sz w:val="28"/>
        </w:rPr>
      </w:pPr>
      <w:r>
        <w:rPr>
          <w:color w:val="202020"/>
          <w:sz w:val="28"/>
        </w:rPr>
        <w:t>обеспечение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подготовки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обучающихся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9-х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классов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к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прохождению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итоговой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аттестации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по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русскому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pacing w:val="-2"/>
          <w:sz w:val="28"/>
        </w:rPr>
        <w:t>языку.</w:t>
      </w:r>
    </w:p>
    <w:p w:rsidR="005C1AFC" w:rsidRDefault="00000000">
      <w:pPr>
        <w:spacing w:before="151"/>
        <w:ind w:left="227"/>
        <w:rPr>
          <w:sz w:val="28"/>
        </w:rPr>
      </w:pPr>
      <w:r>
        <w:rPr>
          <w:b/>
          <w:color w:val="202020"/>
          <w:sz w:val="28"/>
        </w:rPr>
        <w:t>Задачи</w:t>
      </w:r>
      <w:r>
        <w:rPr>
          <w:b/>
          <w:color w:val="202020"/>
          <w:spacing w:val="-5"/>
          <w:sz w:val="28"/>
        </w:rPr>
        <w:t xml:space="preserve"> </w:t>
      </w:r>
      <w:r>
        <w:rPr>
          <w:color w:val="202020"/>
          <w:spacing w:val="-2"/>
          <w:sz w:val="28"/>
        </w:rPr>
        <w:t>курса:</w:t>
      </w:r>
    </w:p>
    <w:p w:rsidR="005C1AFC" w:rsidRDefault="00000000">
      <w:pPr>
        <w:pStyle w:val="a4"/>
        <w:numPr>
          <w:ilvl w:val="0"/>
          <w:numId w:val="1"/>
        </w:numPr>
        <w:tabs>
          <w:tab w:val="left" w:pos="779"/>
        </w:tabs>
        <w:spacing w:before="281"/>
        <w:rPr>
          <w:sz w:val="28"/>
        </w:rPr>
      </w:pPr>
      <w:r>
        <w:rPr>
          <w:color w:val="202020"/>
          <w:sz w:val="28"/>
        </w:rPr>
        <w:t>формирование</w:t>
      </w:r>
      <w:r>
        <w:rPr>
          <w:color w:val="202020"/>
          <w:spacing w:val="-14"/>
          <w:sz w:val="28"/>
        </w:rPr>
        <w:t xml:space="preserve"> </w:t>
      </w:r>
      <w:r>
        <w:rPr>
          <w:color w:val="202020"/>
          <w:sz w:val="28"/>
        </w:rPr>
        <w:t>навыков,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обеспечивающих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успешное</w:t>
      </w:r>
      <w:r>
        <w:rPr>
          <w:color w:val="202020"/>
          <w:spacing w:val="-12"/>
          <w:sz w:val="28"/>
        </w:rPr>
        <w:t xml:space="preserve"> </w:t>
      </w:r>
      <w:r>
        <w:rPr>
          <w:color w:val="202020"/>
          <w:sz w:val="28"/>
        </w:rPr>
        <w:t>прохождение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итоговой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pacing w:val="-2"/>
          <w:sz w:val="28"/>
        </w:rPr>
        <w:t>аттестации;</w:t>
      </w:r>
    </w:p>
    <w:p w:rsidR="005C1AFC" w:rsidRDefault="00000000">
      <w:pPr>
        <w:pStyle w:val="a4"/>
        <w:numPr>
          <w:ilvl w:val="0"/>
          <w:numId w:val="1"/>
        </w:numPr>
        <w:tabs>
          <w:tab w:val="left" w:pos="779"/>
        </w:tabs>
        <w:spacing w:before="148"/>
        <w:rPr>
          <w:sz w:val="28"/>
        </w:rPr>
      </w:pPr>
      <w:r>
        <w:rPr>
          <w:color w:val="202020"/>
          <w:sz w:val="28"/>
        </w:rPr>
        <w:t>обобщение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знаний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по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русскому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языку,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полученных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основной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pacing w:val="-2"/>
          <w:sz w:val="28"/>
        </w:rPr>
        <w:t>школе;</w:t>
      </w:r>
    </w:p>
    <w:p w:rsidR="005C1AFC" w:rsidRDefault="00000000">
      <w:pPr>
        <w:pStyle w:val="a4"/>
        <w:numPr>
          <w:ilvl w:val="0"/>
          <w:numId w:val="1"/>
        </w:numPr>
        <w:tabs>
          <w:tab w:val="left" w:pos="779"/>
        </w:tabs>
        <w:spacing w:before="152"/>
        <w:rPr>
          <w:sz w:val="28"/>
        </w:rPr>
      </w:pPr>
      <w:r>
        <w:rPr>
          <w:color w:val="202020"/>
          <w:sz w:val="28"/>
        </w:rPr>
        <w:t>применение</w:t>
      </w:r>
      <w:r>
        <w:rPr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обобщённых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знаний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умений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при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анализе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pacing w:val="-2"/>
          <w:sz w:val="28"/>
        </w:rPr>
        <w:t>текста;</w:t>
      </w:r>
    </w:p>
    <w:p w:rsidR="005C1AFC" w:rsidRDefault="00000000">
      <w:pPr>
        <w:pStyle w:val="a4"/>
        <w:numPr>
          <w:ilvl w:val="0"/>
          <w:numId w:val="1"/>
        </w:numPr>
        <w:tabs>
          <w:tab w:val="left" w:pos="779"/>
        </w:tabs>
        <w:spacing w:before="150"/>
        <w:rPr>
          <w:sz w:val="28"/>
        </w:rPr>
      </w:pPr>
      <w:r>
        <w:rPr>
          <w:color w:val="202020"/>
          <w:sz w:val="28"/>
        </w:rPr>
        <w:lastRenderedPageBreak/>
        <w:t>углубление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знаний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о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рассуждении</w:t>
      </w:r>
      <w:r>
        <w:rPr>
          <w:color w:val="202020"/>
          <w:spacing w:val="-1"/>
          <w:sz w:val="28"/>
        </w:rPr>
        <w:t xml:space="preserve"> </w:t>
      </w:r>
      <w:r>
        <w:rPr>
          <w:color w:val="202020"/>
          <w:sz w:val="28"/>
        </w:rPr>
        <w:t>-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основном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коммуникативном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виде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pacing w:val="-2"/>
          <w:sz w:val="28"/>
        </w:rPr>
        <w:t>текста;</w:t>
      </w:r>
    </w:p>
    <w:p w:rsidR="005C1AFC" w:rsidRDefault="00000000">
      <w:pPr>
        <w:pStyle w:val="a4"/>
        <w:numPr>
          <w:ilvl w:val="0"/>
          <w:numId w:val="1"/>
        </w:numPr>
        <w:tabs>
          <w:tab w:val="left" w:pos="779"/>
        </w:tabs>
        <w:spacing w:before="149"/>
        <w:rPr>
          <w:sz w:val="28"/>
        </w:rPr>
      </w:pPr>
      <w:r>
        <w:rPr>
          <w:color w:val="202020"/>
          <w:sz w:val="28"/>
        </w:rPr>
        <w:t>применение</w:t>
      </w:r>
      <w:r>
        <w:rPr>
          <w:color w:val="202020"/>
          <w:spacing w:val="-12"/>
          <w:sz w:val="28"/>
        </w:rPr>
        <w:t xml:space="preserve"> </w:t>
      </w:r>
      <w:r>
        <w:rPr>
          <w:color w:val="202020"/>
          <w:sz w:val="28"/>
        </w:rPr>
        <w:t>полученных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знаний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умений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собственной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речевой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pacing w:val="-2"/>
          <w:sz w:val="28"/>
        </w:rPr>
        <w:t>практике.</w:t>
      </w:r>
    </w:p>
    <w:p w:rsidR="005C1AFC" w:rsidRDefault="00000000">
      <w:pPr>
        <w:pStyle w:val="a3"/>
        <w:spacing w:before="156" w:line="237" w:lineRule="auto"/>
      </w:pPr>
      <w:r>
        <w:rPr>
          <w:color w:val="202020"/>
        </w:rPr>
        <w:t>Достижение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указанных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выше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целей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и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задач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осуществляется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в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процессе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формирования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ключевых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компетенций -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языковой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 xml:space="preserve">и лингвистической (языковедческой), коммуникативной и </w:t>
      </w:r>
      <w:proofErr w:type="spellStart"/>
      <w:r>
        <w:rPr>
          <w:color w:val="202020"/>
        </w:rPr>
        <w:t>культуроведческой</w:t>
      </w:r>
      <w:proofErr w:type="spellEnd"/>
      <w:r>
        <w:rPr>
          <w:color w:val="202020"/>
        </w:rPr>
        <w:t>.</w:t>
      </w:r>
    </w:p>
    <w:p w:rsidR="005C1AFC" w:rsidRDefault="005C1AFC">
      <w:pPr>
        <w:spacing w:line="237" w:lineRule="auto"/>
        <w:sectPr w:rsidR="005C1AFC">
          <w:pgSz w:w="16840" w:h="11910" w:orient="landscape"/>
          <w:pgMar w:top="1340" w:right="280" w:bottom="280" w:left="200" w:header="720" w:footer="720" w:gutter="0"/>
          <w:cols w:space="720"/>
        </w:sectPr>
      </w:pPr>
    </w:p>
    <w:p w:rsidR="005C1AFC" w:rsidRDefault="00000000">
      <w:pPr>
        <w:pStyle w:val="a3"/>
        <w:spacing w:before="153"/>
        <w:ind w:right="1062"/>
      </w:pPr>
      <w:r>
        <w:rPr>
          <w:color w:val="202020"/>
        </w:rPr>
        <w:lastRenderedPageBreak/>
        <w:t>В основу планирования положена идея личностно ориентированного и когнитивно-коммуникативного (сознательно- коммуникативного)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обучения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русскому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языку.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Таким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образом,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программа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создает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условия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для</w:t>
      </w:r>
      <w:r>
        <w:rPr>
          <w:color w:val="202020"/>
          <w:spacing w:val="-2"/>
        </w:rPr>
        <w:t xml:space="preserve"> </w:t>
      </w:r>
      <w:r>
        <w:rPr>
          <w:color w:val="202020"/>
        </w:rPr>
        <w:t>реализации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деятельностного подхода к изучению русского языка в 9 классе.</w:t>
      </w:r>
    </w:p>
    <w:p w:rsidR="005C1AFC" w:rsidRDefault="00000000">
      <w:pPr>
        <w:pStyle w:val="a3"/>
        <w:spacing w:before="153" w:line="237" w:lineRule="auto"/>
        <w:ind w:right="1062"/>
      </w:pPr>
      <w:r>
        <w:rPr>
          <w:color w:val="202020"/>
        </w:rPr>
        <w:t>Направленность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курса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на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интенсивное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речевое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и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интеллектуальное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развитие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создаёт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условия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для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реализации</w:t>
      </w:r>
      <w:r>
        <w:rPr>
          <w:color w:val="202020"/>
          <w:spacing w:val="-6"/>
        </w:rPr>
        <w:t xml:space="preserve"> </w:t>
      </w:r>
      <w:proofErr w:type="spellStart"/>
      <w:r>
        <w:rPr>
          <w:color w:val="202020"/>
        </w:rPr>
        <w:t>надпредметной</w:t>
      </w:r>
      <w:proofErr w:type="spellEnd"/>
      <w:r>
        <w:rPr>
          <w:color w:val="202020"/>
        </w:rPr>
        <w:t xml:space="preserve"> функции, которую русский язык выполняет в системе школьного образования.</w:t>
      </w:r>
    </w:p>
    <w:p w:rsidR="005C1AFC" w:rsidRDefault="00000000">
      <w:pPr>
        <w:pStyle w:val="a3"/>
        <w:spacing w:before="155" w:line="322" w:lineRule="exact"/>
      </w:pPr>
      <w:r>
        <w:rPr>
          <w:color w:val="202020"/>
        </w:rPr>
        <w:t>В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соответствии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с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требованиями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государственного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стандарта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у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обучающихся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в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процессе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изучения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русского</w:t>
      </w:r>
      <w:r>
        <w:rPr>
          <w:color w:val="202020"/>
          <w:spacing w:val="-5"/>
        </w:rPr>
        <w:t xml:space="preserve"> </w:t>
      </w:r>
      <w:r>
        <w:rPr>
          <w:color w:val="202020"/>
          <w:spacing w:val="-2"/>
        </w:rPr>
        <w:t>языка</w:t>
      </w:r>
    </w:p>
    <w:p w:rsidR="005C1AFC" w:rsidRDefault="00000000">
      <w:pPr>
        <w:pStyle w:val="a3"/>
        <w:spacing w:before="2" w:line="237" w:lineRule="auto"/>
      </w:pPr>
      <w:r>
        <w:rPr>
          <w:color w:val="202020"/>
        </w:rPr>
        <w:t>совершенствуются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и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развиваются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следующие</w:t>
      </w:r>
      <w:r>
        <w:rPr>
          <w:color w:val="202020"/>
          <w:spacing w:val="-5"/>
        </w:rPr>
        <w:t xml:space="preserve"> </w:t>
      </w:r>
      <w:proofErr w:type="spellStart"/>
      <w:r>
        <w:rPr>
          <w:color w:val="202020"/>
        </w:rPr>
        <w:t>общеучебные</w:t>
      </w:r>
      <w:proofErr w:type="spellEnd"/>
      <w:r>
        <w:rPr>
          <w:color w:val="202020"/>
          <w:spacing w:val="-5"/>
        </w:rPr>
        <w:t xml:space="preserve"> </w:t>
      </w:r>
      <w:r>
        <w:rPr>
          <w:color w:val="202020"/>
        </w:rPr>
        <w:t>умения: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коммуникативные,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интеллектуальные,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 xml:space="preserve">информационные, </w:t>
      </w:r>
      <w:r>
        <w:rPr>
          <w:color w:val="202020"/>
          <w:spacing w:val="-2"/>
        </w:rPr>
        <w:t>организационные.</w:t>
      </w:r>
    </w:p>
    <w:p w:rsidR="005C1AFC" w:rsidRDefault="005C1AFC">
      <w:pPr>
        <w:spacing w:line="237" w:lineRule="auto"/>
        <w:sectPr w:rsidR="005C1AFC">
          <w:pgSz w:w="16840" w:h="11910" w:orient="landscape"/>
          <w:pgMar w:top="900" w:right="280" w:bottom="280" w:left="200" w:header="720" w:footer="720" w:gutter="0"/>
          <w:cols w:space="720"/>
        </w:sectPr>
      </w:pPr>
    </w:p>
    <w:p w:rsidR="005C1AFC" w:rsidRDefault="00000000">
      <w:pPr>
        <w:spacing w:before="115"/>
        <w:ind w:left="2776" w:right="3255"/>
        <w:jc w:val="center"/>
        <w:rPr>
          <w:b/>
          <w:i/>
          <w:sz w:val="28"/>
        </w:rPr>
      </w:pPr>
      <w:r>
        <w:rPr>
          <w:b/>
          <w:i/>
          <w:color w:val="202020"/>
          <w:sz w:val="28"/>
        </w:rPr>
        <w:lastRenderedPageBreak/>
        <w:t>Планируемые</w:t>
      </w:r>
      <w:r>
        <w:rPr>
          <w:b/>
          <w:i/>
          <w:color w:val="202020"/>
          <w:spacing w:val="-9"/>
          <w:sz w:val="28"/>
        </w:rPr>
        <w:t xml:space="preserve"> </w:t>
      </w:r>
      <w:r>
        <w:rPr>
          <w:b/>
          <w:i/>
          <w:color w:val="202020"/>
          <w:spacing w:val="-2"/>
          <w:sz w:val="28"/>
        </w:rPr>
        <w:t>результаты</w:t>
      </w:r>
    </w:p>
    <w:p w:rsidR="005C1AFC" w:rsidRDefault="005C1AFC">
      <w:pPr>
        <w:pStyle w:val="a3"/>
        <w:spacing w:before="295"/>
        <w:ind w:left="0"/>
        <w:rPr>
          <w:b/>
          <w:i/>
        </w:rPr>
      </w:pPr>
    </w:p>
    <w:p w:rsidR="005C1AFC" w:rsidRDefault="00000000">
      <w:pPr>
        <w:ind w:left="227"/>
        <w:jc w:val="both"/>
        <w:rPr>
          <w:sz w:val="28"/>
        </w:rPr>
      </w:pPr>
      <w:r>
        <w:rPr>
          <w:b/>
          <w:color w:val="202020"/>
          <w:sz w:val="28"/>
        </w:rPr>
        <w:t>Личностными</w:t>
      </w:r>
      <w:r>
        <w:rPr>
          <w:b/>
          <w:color w:val="202020"/>
          <w:spacing w:val="-9"/>
          <w:sz w:val="28"/>
        </w:rPr>
        <w:t xml:space="preserve"> </w:t>
      </w:r>
      <w:r>
        <w:rPr>
          <w:b/>
          <w:color w:val="202020"/>
          <w:sz w:val="28"/>
        </w:rPr>
        <w:t>результатами</w:t>
      </w:r>
      <w:r>
        <w:rPr>
          <w:b/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освоения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выпускниками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основной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школы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программы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по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русскому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языку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pacing w:val="-2"/>
          <w:sz w:val="28"/>
        </w:rPr>
        <w:t>являются:</w:t>
      </w:r>
    </w:p>
    <w:p w:rsidR="005C1AFC" w:rsidRDefault="00000000">
      <w:pPr>
        <w:pStyle w:val="a4"/>
        <w:numPr>
          <w:ilvl w:val="0"/>
          <w:numId w:val="2"/>
        </w:numPr>
        <w:tabs>
          <w:tab w:val="left" w:pos="530"/>
        </w:tabs>
        <w:ind w:right="777" w:firstLine="0"/>
        <w:jc w:val="both"/>
        <w:rPr>
          <w:sz w:val="28"/>
        </w:rPr>
      </w:pPr>
      <w:r>
        <w:rPr>
          <w:color w:val="202020"/>
          <w:sz w:val="28"/>
        </w:rPr>
        <w:t>понимание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русского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языка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как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одной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из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основных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национально-культурных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ценностей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русского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народа,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определяющей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роли родного</w:t>
      </w:r>
      <w:r>
        <w:rPr>
          <w:color w:val="202020"/>
          <w:spacing w:val="-1"/>
          <w:sz w:val="28"/>
        </w:rPr>
        <w:t xml:space="preserve"> </w:t>
      </w:r>
      <w:r>
        <w:rPr>
          <w:color w:val="202020"/>
          <w:sz w:val="28"/>
        </w:rPr>
        <w:t>языка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развитии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интеллектуальных,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творческих</w:t>
      </w:r>
      <w:r>
        <w:rPr>
          <w:color w:val="202020"/>
          <w:spacing w:val="-1"/>
          <w:sz w:val="28"/>
        </w:rPr>
        <w:t xml:space="preserve"> </w:t>
      </w:r>
      <w:r>
        <w:rPr>
          <w:color w:val="202020"/>
          <w:sz w:val="28"/>
        </w:rPr>
        <w:t>способностей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моральных</w:t>
      </w:r>
      <w:r>
        <w:rPr>
          <w:color w:val="202020"/>
          <w:spacing w:val="-1"/>
          <w:sz w:val="28"/>
        </w:rPr>
        <w:t xml:space="preserve"> </w:t>
      </w:r>
      <w:r>
        <w:rPr>
          <w:color w:val="202020"/>
          <w:sz w:val="28"/>
        </w:rPr>
        <w:t>качеств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личности,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его</w:t>
      </w:r>
      <w:r>
        <w:rPr>
          <w:color w:val="202020"/>
          <w:spacing w:val="-1"/>
          <w:sz w:val="28"/>
        </w:rPr>
        <w:t xml:space="preserve"> </w:t>
      </w:r>
      <w:r>
        <w:rPr>
          <w:color w:val="202020"/>
          <w:sz w:val="28"/>
        </w:rPr>
        <w:t>значения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процессе получения школьного образования;</w:t>
      </w:r>
    </w:p>
    <w:p w:rsidR="005C1AFC" w:rsidRDefault="00000000">
      <w:pPr>
        <w:pStyle w:val="a4"/>
        <w:numPr>
          <w:ilvl w:val="0"/>
          <w:numId w:val="2"/>
        </w:numPr>
        <w:tabs>
          <w:tab w:val="left" w:pos="530"/>
        </w:tabs>
        <w:spacing w:before="153" w:line="237" w:lineRule="auto"/>
        <w:ind w:right="895" w:firstLine="0"/>
        <w:jc w:val="both"/>
        <w:rPr>
          <w:sz w:val="28"/>
        </w:rPr>
      </w:pPr>
      <w:r>
        <w:rPr>
          <w:color w:val="202020"/>
          <w:sz w:val="28"/>
        </w:rPr>
        <w:t>осознание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эстетической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ценности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русского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языка;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уважительное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отношение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к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родному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языку,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гордость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за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него;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5C1AFC" w:rsidRDefault="00000000">
      <w:pPr>
        <w:pStyle w:val="a4"/>
        <w:numPr>
          <w:ilvl w:val="0"/>
          <w:numId w:val="2"/>
        </w:numPr>
        <w:tabs>
          <w:tab w:val="left" w:pos="530"/>
        </w:tabs>
        <w:spacing w:before="157" w:line="237" w:lineRule="auto"/>
        <w:ind w:right="1101" w:firstLine="0"/>
        <w:rPr>
          <w:sz w:val="28"/>
        </w:rPr>
      </w:pPr>
      <w:r>
        <w:rPr>
          <w:color w:val="202020"/>
          <w:sz w:val="28"/>
        </w:rPr>
        <w:t>достаточный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объём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словарного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запаса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усвоенных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грамматических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средств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для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свободного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выражения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мыслей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чувств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в процессе речевого общения; способность к самооценке на основе наблюдения за собственной речью.</w:t>
      </w:r>
    </w:p>
    <w:p w:rsidR="005C1AFC" w:rsidRDefault="00000000">
      <w:pPr>
        <w:spacing w:before="152"/>
        <w:ind w:left="227"/>
        <w:rPr>
          <w:sz w:val="28"/>
        </w:rPr>
      </w:pPr>
      <w:r>
        <w:rPr>
          <w:b/>
          <w:color w:val="202020"/>
          <w:sz w:val="28"/>
        </w:rPr>
        <w:t>Метапредметными</w:t>
      </w:r>
      <w:r>
        <w:rPr>
          <w:b/>
          <w:color w:val="202020"/>
          <w:spacing w:val="-11"/>
          <w:sz w:val="28"/>
        </w:rPr>
        <w:t xml:space="preserve"> </w:t>
      </w:r>
      <w:r>
        <w:rPr>
          <w:b/>
          <w:color w:val="202020"/>
          <w:sz w:val="28"/>
        </w:rPr>
        <w:t>результатами</w:t>
      </w:r>
      <w:r>
        <w:rPr>
          <w:b/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освоения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выпускниками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основной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школы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программы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по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русскому</w:t>
      </w:r>
      <w:r>
        <w:rPr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языку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pacing w:val="-2"/>
          <w:sz w:val="28"/>
        </w:rPr>
        <w:t>являются:</w:t>
      </w:r>
    </w:p>
    <w:p w:rsidR="005C1AFC" w:rsidRDefault="00000000">
      <w:pPr>
        <w:pStyle w:val="a4"/>
        <w:numPr>
          <w:ilvl w:val="0"/>
          <w:numId w:val="3"/>
        </w:numPr>
        <w:tabs>
          <w:tab w:val="left" w:pos="530"/>
        </w:tabs>
        <w:ind w:left="530" w:hanging="303"/>
        <w:rPr>
          <w:sz w:val="28"/>
        </w:rPr>
      </w:pPr>
      <w:r>
        <w:rPr>
          <w:color w:val="202020"/>
          <w:sz w:val="28"/>
        </w:rPr>
        <w:t>овладение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всеми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видами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речевой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pacing w:val="-2"/>
          <w:sz w:val="28"/>
        </w:rPr>
        <w:t>деятельности:</w:t>
      </w:r>
    </w:p>
    <w:p w:rsidR="005C1AFC" w:rsidRDefault="00000000">
      <w:pPr>
        <w:pStyle w:val="a4"/>
        <w:numPr>
          <w:ilvl w:val="1"/>
          <w:numId w:val="3"/>
        </w:numPr>
        <w:tabs>
          <w:tab w:val="left" w:pos="779"/>
        </w:tabs>
        <w:spacing w:before="278"/>
        <w:rPr>
          <w:sz w:val="28"/>
        </w:rPr>
      </w:pPr>
      <w:r>
        <w:rPr>
          <w:color w:val="202020"/>
          <w:sz w:val="28"/>
        </w:rPr>
        <w:t>адекватное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понимание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информации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устного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письменного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pacing w:val="-2"/>
          <w:sz w:val="28"/>
        </w:rPr>
        <w:t>сообщения;</w:t>
      </w:r>
    </w:p>
    <w:p w:rsidR="005C1AFC" w:rsidRDefault="00000000">
      <w:pPr>
        <w:pStyle w:val="a4"/>
        <w:numPr>
          <w:ilvl w:val="1"/>
          <w:numId w:val="3"/>
        </w:numPr>
        <w:tabs>
          <w:tab w:val="left" w:pos="779"/>
        </w:tabs>
        <w:rPr>
          <w:sz w:val="28"/>
        </w:rPr>
      </w:pPr>
      <w:r>
        <w:rPr>
          <w:color w:val="202020"/>
          <w:sz w:val="28"/>
        </w:rPr>
        <w:t>владение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разными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видами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pacing w:val="-2"/>
          <w:sz w:val="28"/>
        </w:rPr>
        <w:t>чтения;</w:t>
      </w:r>
    </w:p>
    <w:p w:rsidR="005C1AFC" w:rsidRDefault="00000000">
      <w:pPr>
        <w:pStyle w:val="a4"/>
        <w:numPr>
          <w:ilvl w:val="1"/>
          <w:numId w:val="3"/>
        </w:numPr>
        <w:tabs>
          <w:tab w:val="left" w:pos="779"/>
        </w:tabs>
        <w:spacing w:before="156" w:line="237" w:lineRule="auto"/>
        <w:ind w:right="1131"/>
        <w:rPr>
          <w:sz w:val="28"/>
        </w:rPr>
      </w:pPr>
      <w:r>
        <w:rPr>
          <w:color w:val="202020"/>
          <w:sz w:val="28"/>
        </w:rPr>
        <w:t>способность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извлекать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информацию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из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различных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источников,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включая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средства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массовой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информации,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компакт-диски учебного назначения, ресурсы Интернета;</w:t>
      </w:r>
    </w:p>
    <w:p w:rsidR="005C1AFC" w:rsidRDefault="00000000">
      <w:pPr>
        <w:pStyle w:val="a4"/>
        <w:numPr>
          <w:ilvl w:val="1"/>
          <w:numId w:val="3"/>
        </w:numPr>
        <w:tabs>
          <w:tab w:val="left" w:pos="779"/>
        </w:tabs>
        <w:spacing w:before="284"/>
        <w:ind w:right="1288"/>
        <w:rPr>
          <w:sz w:val="28"/>
        </w:rPr>
      </w:pPr>
      <w:r>
        <w:rPr>
          <w:color w:val="202020"/>
          <w:sz w:val="28"/>
        </w:rPr>
        <w:t>овладение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приёмами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отбора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систематизации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материала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на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определённую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тему;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умение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вести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самостоятельный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поиск информации, её анализ и отбор; способность к преобразованию, сохранению и передаче информации, полученной в результате чтения или аудирования, с помощью технических средств и информационных технологий;</w:t>
      </w:r>
    </w:p>
    <w:p w:rsidR="005C1AFC" w:rsidRDefault="00000000">
      <w:pPr>
        <w:pStyle w:val="a4"/>
        <w:numPr>
          <w:ilvl w:val="1"/>
          <w:numId w:val="3"/>
        </w:numPr>
        <w:tabs>
          <w:tab w:val="left" w:pos="779"/>
        </w:tabs>
        <w:spacing w:before="153" w:line="237" w:lineRule="auto"/>
        <w:ind w:right="973"/>
        <w:rPr>
          <w:sz w:val="28"/>
        </w:rPr>
      </w:pPr>
      <w:r>
        <w:rPr>
          <w:color w:val="202020"/>
          <w:sz w:val="28"/>
        </w:rPr>
        <w:t>способность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определять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цели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предстоящей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учебной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деятельности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(индивидуальной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коллективной),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последовательность действий, оценивать достигнутые результаты и адекватно формулировать их в устной и письменной форме;</w:t>
      </w:r>
    </w:p>
    <w:p w:rsidR="005C1AFC" w:rsidRDefault="00000000">
      <w:pPr>
        <w:pStyle w:val="a4"/>
        <w:numPr>
          <w:ilvl w:val="1"/>
          <w:numId w:val="3"/>
        </w:numPr>
        <w:tabs>
          <w:tab w:val="left" w:pos="779"/>
        </w:tabs>
        <w:spacing w:before="149"/>
        <w:rPr>
          <w:sz w:val="28"/>
        </w:rPr>
      </w:pPr>
      <w:r>
        <w:rPr>
          <w:color w:val="202020"/>
          <w:sz w:val="28"/>
        </w:rPr>
        <w:t>способность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свободно,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правильно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излагать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свои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мысли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устной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письменной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pacing w:val="-2"/>
          <w:sz w:val="28"/>
        </w:rPr>
        <w:t>форме;</w:t>
      </w:r>
    </w:p>
    <w:p w:rsidR="005C1AFC" w:rsidRDefault="005C1AFC">
      <w:pPr>
        <w:rPr>
          <w:sz w:val="28"/>
        </w:rPr>
        <w:sectPr w:rsidR="005C1AFC">
          <w:pgSz w:w="16840" w:h="11910" w:orient="landscape"/>
          <w:pgMar w:top="1340" w:right="280" w:bottom="280" w:left="200" w:header="720" w:footer="720" w:gutter="0"/>
          <w:cols w:space="720"/>
        </w:sectPr>
      </w:pPr>
    </w:p>
    <w:p w:rsidR="005C1AFC" w:rsidRDefault="00000000">
      <w:pPr>
        <w:pStyle w:val="a4"/>
        <w:numPr>
          <w:ilvl w:val="1"/>
          <w:numId w:val="3"/>
        </w:numPr>
        <w:tabs>
          <w:tab w:val="left" w:pos="779"/>
        </w:tabs>
        <w:spacing w:before="77"/>
        <w:rPr>
          <w:sz w:val="28"/>
        </w:rPr>
      </w:pPr>
      <w:r>
        <w:rPr>
          <w:color w:val="202020"/>
          <w:sz w:val="28"/>
        </w:rPr>
        <w:lastRenderedPageBreak/>
        <w:t>умение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выступать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перед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аудиторией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сверстников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с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небольшими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сообщениями,</w:t>
      </w:r>
      <w:r>
        <w:rPr>
          <w:color w:val="202020"/>
          <w:spacing w:val="-11"/>
          <w:sz w:val="28"/>
        </w:rPr>
        <w:t xml:space="preserve"> </w:t>
      </w:r>
      <w:r>
        <w:rPr>
          <w:color w:val="202020"/>
          <w:spacing w:val="-2"/>
          <w:sz w:val="28"/>
        </w:rPr>
        <w:t>докладом;</w:t>
      </w:r>
    </w:p>
    <w:p w:rsidR="005C1AFC" w:rsidRDefault="00000000">
      <w:pPr>
        <w:pStyle w:val="a4"/>
        <w:numPr>
          <w:ilvl w:val="0"/>
          <w:numId w:val="3"/>
        </w:numPr>
        <w:tabs>
          <w:tab w:val="left" w:pos="530"/>
        </w:tabs>
        <w:spacing w:before="152"/>
        <w:ind w:left="227" w:right="857" w:firstLine="0"/>
        <w:rPr>
          <w:sz w:val="28"/>
        </w:rPr>
      </w:pPr>
      <w:r>
        <w:rPr>
          <w:color w:val="202020"/>
          <w:sz w:val="28"/>
        </w:rPr>
        <w:t>применение приобретённых знаний, умений и навыков в повседневной жизни; способность использовать родной язык как средство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получения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знаний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по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другим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учебным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предметам,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применять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полученные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знания,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умения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навыки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анализа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языковых явлений на метапредметном уровне (на уроках иностранного языка, литературы и др.);</w:t>
      </w:r>
    </w:p>
    <w:p w:rsidR="005C1AFC" w:rsidRDefault="00000000">
      <w:pPr>
        <w:pStyle w:val="a4"/>
        <w:numPr>
          <w:ilvl w:val="0"/>
          <w:numId w:val="3"/>
        </w:numPr>
        <w:tabs>
          <w:tab w:val="left" w:pos="530"/>
        </w:tabs>
        <w:spacing w:before="150"/>
        <w:ind w:left="227" w:right="1565" w:firstLine="0"/>
        <w:jc w:val="both"/>
        <w:rPr>
          <w:sz w:val="28"/>
        </w:rPr>
      </w:pPr>
      <w:r>
        <w:rPr>
          <w:color w:val="202020"/>
          <w:sz w:val="28"/>
        </w:rPr>
        <w:t>коммуникативно-целесообразное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взаимодействие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с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окружающими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людьми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процессе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речевого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общения,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совместного выполнения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какой-либо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задачи,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участия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спорах,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обсуждениях;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овладение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национально-культурными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нормами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речевого поведения в различных ситуациях формального и неформального межличностного и межкультурного общения.</w:t>
      </w:r>
    </w:p>
    <w:p w:rsidR="005C1AFC" w:rsidRDefault="00000000">
      <w:pPr>
        <w:spacing w:before="148"/>
        <w:ind w:left="227"/>
        <w:jc w:val="both"/>
        <w:rPr>
          <w:sz w:val="28"/>
        </w:rPr>
      </w:pPr>
      <w:r>
        <w:rPr>
          <w:b/>
          <w:color w:val="202020"/>
          <w:sz w:val="28"/>
        </w:rPr>
        <w:t>Предметными</w:t>
      </w:r>
      <w:r>
        <w:rPr>
          <w:b/>
          <w:color w:val="202020"/>
          <w:spacing w:val="-9"/>
          <w:sz w:val="28"/>
        </w:rPr>
        <w:t xml:space="preserve"> </w:t>
      </w:r>
      <w:r>
        <w:rPr>
          <w:b/>
          <w:color w:val="202020"/>
          <w:sz w:val="28"/>
        </w:rPr>
        <w:t>результатами</w:t>
      </w:r>
      <w:r>
        <w:rPr>
          <w:b/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освоения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выпускниками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основной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школы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программы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по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русскому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языку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pacing w:val="-2"/>
          <w:sz w:val="28"/>
        </w:rPr>
        <w:t>являются:</w:t>
      </w:r>
    </w:p>
    <w:p w:rsidR="005C1AFC" w:rsidRDefault="00000000">
      <w:pPr>
        <w:pStyle w:val="a4"/>
        <w:numPr>
          <w:ilvl w:val="0"/>
          <w:numId w:val="4"/>
        </w:numPr>
        <w:tabs>
          <w:tab w:val="left" w:pos="530"/>
        </w:tabs>
        <w:spacing w:before="153"/>
        <w:ind w:right="731" w:firstLine="0"/>
        <w:rPr>
          <w:sz w:val="28"/>
        </w:rPr>
      </w:pPr>
      <w:r>
        <w:rPr>
          <w:color w:val="202020"/>
          <w:sz w:val="28"/>
        </w:rPr>
        <w:t>представление о русском языке как языке русского народа, государственном языке Российской Федерации, средстве межнационального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общения,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консолидации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единения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народов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России;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о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связи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языка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культуры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народа;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роли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родного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языка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в жизни человека и общества;</w:t>
      </w:r>
    </w:p>
    <w:p w:rsidR="005C1AFC" w:rsidRDefault="00000000">
      <w:pPr>
        <w:pStyle w:val="a4"/>
        <w:numPr>
          <w:ilvl w:val="0"/>
          <w:numId w:val="4"/>
        </w:numPr>
        <w:tabs>
          <w:tab w:val="left" w:pos="530"/>
        </w:tabs>
        <w:spacing w:before="153" w:line="237" w:lineRule="auto"/>
        <w:ind w:right="1153" w:firstLine="0"/>
        <w:rPr>
          <w:sz w:val="28"/>
        </w:rPr>
      </w:pPr>
      <w:r>
        <w:rPr>
          <w:color w:val="202020"/>
          <w:sz w:val="28"/>
        </w:rPr>
        <w:t>понимание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определяющей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роли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языка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развитии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интеллектуальных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творческих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способностей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личности,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при получении образования, а также роли русского языка в процессе самообразования;</w:t>
      </w:r>
    </w:p>
    <w:p w:rsidR="005C1AFC" w:rsidRDefault="00000000">
      <w:pPr>
        <w:pStyle w:val="a4"/>
        <w:numPr>
          <w:ilvl w:val="0"/>
          <w:numId w:val="4"/>
        </w:numPr>
        <w:tabs>
          <w:tab w:val="left" w:pos="530"/>
        </w:tabs>
        <w:spacing w:before="152"/>
        <w:ind w:left="530" w:hanging="303"/>
        <w:rPr>
          <w:sz w:val="28"/>
        </w:rPr>
      </w:pPr>
      <w:r>
        <w:rPr>
          <w:color w:val="202020"/>
          <w:sz w:val="28"/>
        </w:rPr>
        <w:t>владение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всеми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видами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речевой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pacing w:val="-2"/>
          <w:sz w:val="28"/>
        </w:rPr>
        <w:t>деятельности:</w:t>
      </w:r>
    </w:p>
    <w:p w:rsidR="005C1AFC" w:rsidRDefault="00000000">
      <w:pPr>
        <w:spacing w:before="149"/>
        <w:ind w:left="227"/>
        <w:rPr>
          <w:sz w:val="28"/>
        </w:rPr>
      </w:pPr>
      <w:r>
        <w:rPr>
          <w:i/>
          <w:color w:val="202020"/>
          <w:sz w:val="28"/>
        </w:rPr>
        <w:t>аудирование</w:t>
      </w:r>
      <w:r>
        <w:rPr>
          <w:i/>
          <w:color w:val="202020"/>
          <w:spacing w:val="-6"/>
          <w:sz w:val="28"/>
        </w:rPr>
        <w:t xml:space="preserve"> </w:t>
      </w:r>
      <w:r>
        <w:rPr>
          <w:i/>
          <w:color w:val="202020"/>
          <w:sz w:val="28"/>
        </w:rPr>
        <w:t>и</w:t>
      </w:r>
      <w:r>
        <w:rPr>
          <w:i/>
          <w:color w:val="202020"/>
          <w:spacing w:val="-7"/>
          <w:sz w:val="28"/>
        </w:rPr>
        <w:t xml:space="preserve"> </w:t>
      </w:r>
      <w:r>
        <w:rPr>
          <w:i/>
          <w:color w:val="202020"/>
          <w:spacing w:val="-2"/>
          <w:sz w:val="28"/>
        </w:rPr>
        <w:t>чтение</w:t>
      </w:r>
      <w:r>
        <w:rPr>
          <w:color w:val="202020"/>
          <w:spacing w:val="-2"/>
          <w:sz w:val="28"/>
        </w:rPr>
        <w:t>:</w:t>
      </w:r>
    </w:p>
    <w:p w:rsidR="005C1AFC" w:rsidRDefault="00000000">
      <w:pPr>
        <w:pStyle w:val="a4"/>
        <w:numPr>
          <w:ilvl w:val="1"/>
          <w:numId w:val="4"/>
        </w:numPr>
        <w:tabs>
          <w:tab w:val="left" w:pos="779"/>
        </w:tabs>
        <w:spacing w:before="285" w:line="237" w:lineRule="auto"/>
        <w:ind w:right="1236"/>
        <w:rPr>
          <w:sz w:val="28"/>
        </w:rPr>
      </w:pPr>
      <w:r>
        <w:rPr>
          <w:color w:val="202020"/>
          <w:sz w:val="28"/>
        </w:rPr>
        <w:t>адекватное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понимание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информации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устного</w:t>
      </w:r>
      <w:r>
        <w:rPr>
          <w:color w:val="202020"/>
          <w:spacing w:val="-1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письменного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сообщения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(цели,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темы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текста,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основной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 xml:space="preserve">дополнительной </w:t>
      </w:r>
      <w:r>
        <w:rPr>
          <w:color w:val="202020"/>
          <w:spacing w:val="-2"/>
          <w:sz w:val="28"/>
        </w:rPr>
        <w:t>информации);</w:t>
      </w:r>
    </w:p>
    <w:p w:rsidR="005C1AFC" w:rsidRDefault="00000000">
      <w:pPr>
        <w:pStyle w:val="a4"/>
        <w:numPr>
          <w:ilvl w:val="1"/>
          <w:numId w:val="4"/>
        </w:numPr>
        <w:tabs>
          <w:tab w:val="left" w:pos="779"/>
        </w:tabs>
        <w:spacing w:before="157" w:line="237" w:lineRule="auto"/>
        <w:ind w:right="1264"/>
        <w:rPr>
          <w:sz w:val="28"/>
        </w:rPr>
      </w:pPr>
      <w:r>
        <w:rPr>
          <w:color w:val="202020"/>
          <w:sz w:val="28"/>
        </w:rPr>
        <w:t>владение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разными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видами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чтения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(поисковым/просмотровым,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ознакомительным,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изучающим)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текстов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разных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стилей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 xml:space="preserve">и </w:t>
      </w:r>
      <w:r>
        <w:rPr>
          <w:color w:val="202020"/>
          <w:spacing w:val="-2"/>
          <w:sz w:val="28"/>
        </w:rPr>
        <w:t>жанров;</w:t>
      </w:r>
    </w:p>
    <w:p w:rsidR="005C1AFC" w:rsidRDefault="00000000">
      <w:pPr>
        <w:pStyle w:val="a4"/>
        <w:numPr>
          <w:ilvl w:val="1"/>
          <w:numId w:val="4"/>
        </w:numPr>
        <w:tabs>
          <w:tab w:val="left" w:pos="779"/>
        </w:tabs>
        <w:spacing w:before="157" w:line="237" w:lineRule="auto"/>
        <w:ind w:right="1736"/>
        <w:rPr>
          <w:sz w:val="28"/>
        </w:rPr>
      </w:pPr>
      <w:r>
        <w:rPr>
          <w:color w:val="202020"/>
          <w:sz w:val="28"/>
        </w:rPr>
        <w:t>владение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умениями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информационной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переработки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прочитанного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текста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(план,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тезисы),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приёмами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работы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книгой, периодическими изданиями;</w:t>
      </w:r>
    </w:p>
    <w:p w:rsidR="005C1AFC" w:rsidRDefault="00000000">
      <w:pPr>
        <w:pStyle w:val="a4"/>
        <w:numPr>
          <w:ilvl w:val="1"/>
          <w:numId w:val="4"/>
        </w:numPr>
        <w:tabs>
          <w:tab w:val="left" w:pos="779"/>
        </w:tabs>
        <w:spacing w:before="157" w:line="237" w:lineRule="auto"/>
        <w:ind w:right="1028"/>
        <w:rPr>
          <w:sz w:val="28"/>
        </w:rPr>
      </w:pPr>
      <w:r>
        <w:rPr>
          <w:color w:val="202020"/>
          <w:sz w:val="28"/>
        </w:rPr>
        <w:t>способность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свободно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пользоваться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словарями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различных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типов,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справочной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литературой,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том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числе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на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 xml:space="preserve">электронных </w:t>
      </w:r>
      <w:r>
        <w:rPr>
          <w:color w:val="202020"/>
          <w:spacing w:val="-2"/>
          <w:sz w:val="28"/>
        </w:rPr>
        <w:t>носителях;</w:t>
      </w:r>
    </w:p>
    <w:p w:rsidR="005C1AFC" w:rsidRDefault="00000000">
      <w:pPr>
        <w:pStyle w:val="a4"/>
        <w:numPr>
          <w:ilvl w:val="1"/>
          <w:numId w:val="4"/>
        </w:numPr>
        <w:tabs>
          <w:tab w:val="left" w:pos="779"/>
        </w:tabs>
        <w:spacing w:before="152"/>
        <w:ind w:right="1319"/>
        <w:rPr>
          <w:sz w:val="28"/>
        </w:rPr>
      </w:pPr>
      <w:r>
        <w:rPr>
          <w:color w:val="202020"/>
          <w:sz w:val="28"/>
        </w:rPr>
        <w:t>адекватное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восприятие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на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слух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текстов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разных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стилей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жанров;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владение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различными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видами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аудирования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(с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 xml:space="preserve">полным пониманием </w:t>
      </w:r>
      <w:proofErr w:type="spellStart"/>
      <w:r>
        <w:rPr>
          <w:color w:val="202020"/>
          <w:sz w:val="28"/>
        </w:rPr>
        <w:t>аудиотекста</w:t>
      </w:r>
      <w:proofErr w:type="spellEnd"/>
      <w:r>
        <w:rPr>
          <w:color w:val="202020"/>
          <w:sz w:val="28"/>
        </w:rPr>
        <w:t>, с пониманием основного содержания, с выборочным извлечением информации);</w:t>
      </w:r>
    </w:p>
    <w:p w:rsidR="005C1AFC" w:rsidRDefault="005C1AFC">
      <w:pPr>
        <w:rPr>
          <w:sz w:val="28"/>
        </w:rPr>
        <w:sectPr w:rsidR="005C1AFC">
          <w:pgSz w:w="16840" w:h="11910" w:orient="landscape"/>
          <w:pgMar w:top="900" w:right="280" w:bottom="280" w:left="200" w:header="720" w:footer="720" w:gutter="0"/>
          <w:cols w:space="720"/>
        </w:sectPr>
      </w:pPr>
    </w:p>
    <w:p w:rsidR="005C1AFC" w:rsidRDefault="00000000">
      <w:pPr>
        <w:pStyle w:val="a4"/>
        <w:numPr>
          <w:ilvl w:val="1"/>
          <w:numId w:val="4"/>
        </w:numPr>
        <w:tabs>
          <w:tab w:val="left" w:pos="779"/>
        </w:tabs>
        <w:spacing w:before="63" w:line="237" w:lineRule="auto"/>
        <w:ind w:right="2754"/>
        <w:rPr>
          <w:sz w:val="28"/>
        </w:rPr>
      </w:pPr>
      <w:r>
        <w:rPr>
          <w:color w:val="202020"/>
          <w:sz w:val="28"/>
        </w:rPr>
        <w:lastRenderedPageBreak/>
        <w:t>умение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сравнивать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речевые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высказывания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точки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зрения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их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содержания,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принадлежности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к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определённой функциональной разновидности языка и использованных языковых средств;</w:t>
      </w:r>
    </w:p>
    <w:p w:rsidR="005C1AFC" w:rsidRDefault="00000000">
      <w:pPr>
        <w:ind w:left="2775" w:right="3255"/>
        <w:jc w:val="center"/>
        <w:rPr>
          <w:b/>
          <w:i/>
          <w:sz w:val="28"/>
        </w:rPr>
      </w:pPr>
      <w:r>
        <w:rPr>
          <w:b/>
          <w:i/>
          <w:color w:val="202020"/>
          <w:sz w:val="28"/>
        </w:rPr>
        <w:t xml:space="preserve">Содержание </w:t>
      </w:r>
      <w:proofErr w:type="gramStart"/>
      <w:r>
        <w:rPr>
          <w:b/>
          <w:i/>
          <w:color w:val="202020"/>
          <w:sz w:val="28"/>
        </w:rPr>
        <w:t>курса  «</w:t>
      </w:r>
      <w:proofErr w:type="gramEnd"/>
      <w:r>
        <w:rPr>
          <w:b/>
          <w:i/>
          <w:color w:val="202020"/>
          <w:sz w:val="28"/>
        </w:rPr>
        <w:t>Подготовка к ОГЭ по русскому языку»</w:t>
      </w:r>
    </w:p>
    <w:p w:rsidR="005C1AFC" w:rsidRDefault="00000000">
      <w:pPr>
        <w:pStyle w:val="1"/>
        <w:spacing w:before="147"/>
        <w:ind w:left="0" w:right="10611"/>
      </w:pPr>
      <w:r>
        <w:rPr>
          <w:color w:val="202020"/>
        </w:rPr>
        <w:t>Подготовка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к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написанию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изложения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(6</w:t>
      </w:r>
      <w:r>
        <w:rPr>
          <w:color w:val="202020"/>
          <w:spacing w:val="-4"/>
        </w:rPr>
        <w:t xml:space="preserve"> </w:t>
      </w:r>
      <w:r>
        <w:rPr>
          <w:color w:val="202020"/>
          <w:spacing w:val="-5"/>
        </w:rPr>
        <w:t>ч)</w:t>
      </w:r>
    </w:p>
    <w:p w:rsidR="005C1AFC" w:rsidRDefault="00000000">
      <w:pPr>
        <w:pStyle w:val="a4"/>
        <w:numPr>
          <w:ilvl w:val="0"/>
          <w:numId w:val="5"/>
        </w:numPr>
        <w:tabs>
          <w:tab w:val="left" w:pos="437"/>
        </w:tabs>
        <w:spacing w:before="146"/>
        <w:ind w:left="437" w:hanging="210"/>
        <w:rPr>
          <w:sz w:val="28"/>
        </w:rPr>
      </w:pPr>
      <w:r>
        <w:rPr>
          <w:color w:val="202020"/>
          <w:sz w:val="28"/>
        </w:rPr>
        <w:t>Текст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как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единица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языка.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Тема,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идея,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проблема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текста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способы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их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установления,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pacing w:val="-2"/>
          <w:sz w:val="28"/>
        </w:rPr>
        <w:t>формулирования.</w:t>
      </w:r>
    </w:p>
    <w:p w:rsidR="005C1AFC" w:rsidRDefault="00000000">
      <w:pPr>
        <w:pStyle w:val="a4"/>
        <w:numPr>
          <w:ilvl w:val="0"/>
          <w:numId w:val="5"/>
        </w:numPr>
        <w:tabs>
          <w:tab w:val="left" w:pos="506"/>
        </w:tabs>
        <w:spacing w:before="150"/>
        <w:ind w:left="506" w:hanging="279"/>
        <w:rPr>
          <w:sz w:val="28"/>
        </w:rPr>
      </w:pPr>
      <w:r>
        <w:rPr>
          <w:color w:val="202020"/>
          <w:sz w:val="28"/>
        </w:rPr>
        <w:t>Композиция,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логическая,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грамматическая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структура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pacing w:val="-2"/>
          <w:sz w:val="28"/>
        </w:rPr>
        <w:t>текста.</w:t>
      </w:r>
    </w:p>
    <w:p w:rsidR="005C1AFC" w:rsidRDefault="00000000">
      <w:pPr>
        <w:pStyle w:val="a4"/>
        <w:numPr>
          <w:ilvl w:val="0"/>
          <w:numId w:val="5"/>
        </w:numPr>
        <w:tabs>
          <w:tab w:val="left" w:pos="436"/>
        </w:tabs>
        <w:spacing w:before="149"/>
        <w:ind w:left="436" w:hanging="209"/>
        <w:rPr>
          <w:sz w:val="28"/>
        </w:rPr>
      </w:pPr>
      <w:proofErr w:type="spellStart"/>
      <w:r>
        <w:rPr>
          <w:color w:val="202020"/>
          <w:sz w:val="28"/>
        </w:rPr>
        <w:t>Микротема</w:t>
      </w:r>
      <w:proofErr w:type="spellEnd"/>
      <w:r>
        <w:rPr>
          <w:color w:val="202020"/>
          <w:sz w:val="28"/>
        </w:rPr>
        <w:t>.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Соотношение</w:t>
      </w:r>
      <w:r>
        <w:rPr>
          <w:color w:val="202020"/>
          <w:spacing w:val="-7"/>
          <w:sz w:val="28"/>
        </w:rPr>
        <w:t xml:space="preserve"> </w:t>
      </w:r>
      <w:proofErr w:type="spellStart"/>
      <w:r>
        <w:rPr>
          <w:color w:val="202020"/>
          <w:sz w:val="28"/>
        </w:rPr>
        <w:t>микротемы</w:t>
      </w:r>
      <w:proofErr w:type="spellEnd"/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абзацного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строения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текста.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Абзац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Синтаксическое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богатство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русского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pacing w:val="-2"/>
          <w:sz w:val="28"/>
        </w:rPr>
        <w:t>языка.</w:t>
      </w:r>
    </w:p>
    <w:p w:rsidR="005C1AFC" w:rsidRDefault="00000000">
      <w:pPr>
        <w:pStyle w:val="a4"/>
        <w:numPr>
          <w:ilvl w:val="0"/>
          <w:numId w:val="5"/>
        </w:numPr>
        <w:tabs>
          <w:tab w:val="left" w:pos="436"/>
        </w:tabs>
        <w:ind w:left="436" w:hanging="209"/>
        <w:rPr>
          <w:sz w:val="28"/>
        </w:rPr>
      </w:pPr>
      <w:r>
        <w:rPr>
          <w:color w:val="202020"/>
          <w:sz w:val="28"/>
        </w:rPr>
        <w:t>Главная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второстепенная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информация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тексте.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Способы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сокращения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текста: грамматические,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логические,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pacing w:val="-2"/>
          <w:sz w:val="28"/>
        </w:rPr>
        <w:t>синтаксические.</w:t>
      </w:r>
    </w:p>
    <w:p w:rsidR="005C1AFC" w:rsidRDefault="00000000">
      <w:pPr>
        <w:pStyle w:val="a4"/>
        <w:numPr>
          <w:ilvl w:val="0"/>
          <w:numId w:val="5"/>
        </w:numPr>
        <w:tabs>
          <w:tab w:val="left" w:pos="506"/>
        </w:tabs>
        <w:ind w:left="506" w:hanging="279"/>
        <w:rPr>
          <w:sz w:val="28"/>
        </w:rPr>
      </w:pPr>
      <w:r>
        <w:rPr>
          <w:color w:val="202020"/>
          <w:sz w:val="28"/>
        </w:rPr>
        <w:t>Написание</w:t>
      </w:r>
      <w:r>
        <w:rPr>
          <w:color w:val="202020"/>
          <w:spacing w:val="-12"/>
          <w:sz w:val="28"/>
        </w:rPr>
        <w:t xml:space="preserve"> </w:t>
      </w:r>
      <w:r>
        <w:rPr>
          <w:color w:val="202020"/>
          <w:spacing w:val="-2"/>
          <w:sz w:val="28"/>
        </w:rPr>
        <w:t>изложения.</w:t>
      </w:r>
    </w:p>
    <w:p w:rsidR="005C1AFC" w:rsidRDefault="00000000">
      <w:pPr>
        <w:pStyle w:val="1"/>
        <w:spacing w:before="153"/>
        <w:jc w:val="left"/>
      </w:pPr>
      <w:r>
        <w:rPr>
          <w:color w:val="202020"/>
        </w:rPr>
        <w:t>Подготовка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к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выполнению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заданий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с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кратким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ответом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(17</w:t>
      </w:r>
      <w:r>
        <w:rPr>
          <w:color w:val="202020"/>
          <w:spacing w:val="-3"/>
        </w:rPr>
        <w:t xml:space="preserve"> </w:t>
      </w:r>
      <w:r>
        <w:rPr>
          <w:color w:val="202020"/>
          <w:spacing w:val="-5"/>
        </w:rPr>
        <w:t>ч)</w:t>
      </w:r>
    </w:p>
    <w:p w:rsidR="005C1AFC" w:rsidRDefault="00000000">
      <w:pPr>
        <w:pStyle w:val="a4"/>
        <w:numPr>
          <w:ilvl w:val="0"/>
          <w:numId w:val="6"/>
        </w:numPr>
        <w:tabs>
          <w:tab w:val="left" w:pos="506"/>
        </w:tabs>
        <w:spacing w:before="146"/>
        <w:ind w:left="506" w:hanging="279"/>
        <w:rPr>
          <w:sz w:val="28"/>
        </w:rPr>
      </w:pPr>
      <w:r>
        <w:rPr>
          <w:color w:val="202020"/>
          <w:sz w:val="28"/>
        </w:rPr>
        <w:t>Предложение.</w:t>
      </w:r>
      <w:r>
        <w:rPr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Грамматическая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основа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предложения.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Виды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сказуемых.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Односоставные</w:t>
      </w:r>
      <w:r>
        <w:rPr>
          <w:color w:val="202020"/>
          <w:spacing w:val="-13"/>
          <w:sz w:val="28"/>
        </w:rPr>
        <w:t xml:space="preserve"> </w:t>
      </w:r>
      <w:r>
        <w:rPr>
          <w:color w:val="202020"/>
          <w:sz w:val="28"/>
        </w:rPr>
        <w:t>предложения.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(Задание</w:t>
      </w:r>
      <w:r>
        <w:rPr>
          <w:color w:val="202020"/>
          <w:spacing w:val="-12"/>
          <w:sz w:val="28"/>
        </w:rPr>
        <w:t xml:space="preserve"> </w:t>
      </w:r>
      <w:r>
        <w:rPr>
          <w:color w:val="202020"/>
          <w:spacing w:val="-5"/>
          <w:sz w:val="28"/>
        </w:rPr>
        <w:t>2.)</w:t>
      </w:r>
    </w:p>
    <w:p w:rsidR="005C1AFC" w:rsidRDefault="00000000">
      <w:pPr>
        <w:pStyle w:val="a4"/>
        <w:numPr>
          <w:ilvl w:val="0"/>
          <w:numId w:val="6"/>
        </w:numPr>
        <w:tabs>
          <w:tab w:val="left" w:pos="506"/>
        </w:tabs>
        <w:spacing w:before="156" w:line="237" w:lineRule="auto"/>
        <w:ind w:left="227" w:right="1115" w:firstLine="0"/>
        <w:rPr>
          <w:sz w:val="28"/>
        </w:rPr>
      </w:pPr>
      <w:r>
        <w:rPr>
          <w:color w:val="202020"/>
          <w:sz w:val="28"/>
        </w:rPr>
        <w:t>Сложносочиненные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сложноподчиненные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предложения.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Бессоюзные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предложения.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Пунктуация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сложном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предложении. (Задание 3.)</w:t>
      </w:r>
    </w:p>
    <w:p w:rsidR="005C1AFC" w:rsidRDefault="00000000">
      <w:pPr>
        <w:pStyle w:val="a4"/>
        <w:numPr>
          <w:ilvl w:val="0"/>
          <w:numId w:val="6"/>
        </w:numPr>
        <w:tabs>
          <w:tab w:val="left" w:pos="437"/>
        </w:tabs>
        <w:spacing w:before="152" w:line="350" w:lineRule="auto"/>
        <w:ind w:left="227" w:right="8119" w:firstLine="0"/>
        <w:rPr>
          <w:sz w:val="28"/>
        </w:rPr>
      </w:pPr>
      <w:r>
        <w:rPr>
          <w:color w:val="202020"/>
          <w:sz w:val="28"/>
        </w:rPr>
        <w:t>Словосочетание.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Виды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связи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слов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словосочетании.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(Задание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 xml:space="preserve">4.) </w:t>
      </w:r>
      <w:proofErr w:type="gramStart"/>
      <w:r>
        <w:rPr>
          <w:color w:val="202020"/>
          <w:sz w:val="28"/>
        </w:rPr>
        <w:t>4.Орфографический</w:t>
      </w:r>
      <w:proofErr w:type="gramEnd"/>
      <w:r>
        <w:rPr>
          <w:color w:val="202020"/>
          <w:sz w:val="28"/>
        </w:rPr>
        <w:t xml:space="preserve"> анализ слова (Задание 5.)</w:t>
      </w:r>
    </w:p>
    <w:p w:rsidR="005C1AFC" w:rsidRDefault="00000000">
      <w:pPr>
        <w:pStyle w:val="a4"/>
        <w:numPr>
          <w:ilvl w:val="0"/>
          <w:numId w:val="7"/>
        </w:numPr>
        <w:tabs>
          <w:tab w:val="left" w:pos="506"/>
        </w:tabs>
        <w:spacing w:before="8" w:line="237" w:lineRule="auto"/>
        <w:ind w:right="1182" w:firstLine="0"/>
        <w:rPr>
          <w:sz w:val="28"/>
        </w:rPr>
      </w:pPr>
      <w:r>
        <w:rPr>
          <w:color w:val="202020"/>
          <w:sz w:val="28"/>
        </w:rPr>
        <w:t>Анализ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напечатанного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текста,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отработка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умения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находить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предложение,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котором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содержится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информация,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необходимая для обоснования ответа на поставленный вопрос (Задание 6)</w:t>
      </w:r>
    </w:p>
    <w:p w:rsidR="005C1AFC" w:rsidRDefault="00000000">
      <w:pPr>
        <w:pStyle w:val="a4"/>
        <w:numPr>
          <w:ilvl w:val="0"/>
          <w:numId w:val="7"/>
        </w:numPr>
        <w:tabs>
          <w:tab w:val="left" w:pos="437"/>
        </w:tabs>
        <w:spacing w:before="152"/>
        <w:ind w:left="437" w:hanging="210"/>
        <w:rPr>
          <w:sz w:val="28"/>
        </w:rPr>
      </w:pPr>
      <w:r>
        <w:rPr>
          <w:color w:val="202020"/>
          <w:sz w:val="28"/>
        </w:rPr>
        <w:t>Средства</w:t>
      </w:r>
      <w:r>
        <w:rPr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речевой</w:t>
      </w:r>
      <w:r>
        <w:rPr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выразительности.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Отработка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умения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квалифицировать</w:t>
      </w:r>
      <w:r>
        <w:rPr>
          <w:color w:val="202020"/>
          <w:spacing w:val="-11"/>
          <w:sz w:val="28"/>
        </w:rPr>
        <w:t xml:space="preserve"> </w:t>
      </w:r>
      <w:r>
        <w:rPr>
          <w:color w:val="202020"/>
          <w:sz w:val="28"/>
        </w:rPr>
        <w:t>средства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речевой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выразительности.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(Задание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pacing w:val="-5"/>
          <w:sz w:val="28"/>
        </w:rPr>
        <w:t>7.)</w:t>
      </w:r>
    </w:p>
    <w:p w:rsidR="005C1AFC" w:rsidRDefault="005C1AFC">
      <w:pPr>
        <w:rPr>
          <w:sz w:val="28"/>
        </w:rPr>
        <w:sectPr w:rsidR="005C1AFC">
          <w:pgSz w:w="16840" w:h="11910" w:orient="landscape"/>
          <w:pgMar w:top="920" w:right="280" w:bottom="280" w:left="200" w:header="720" w:footer="720" w:gutter="0"/>
          <w:cols w:space="720"/>
        </w:sectPr>
      </w:pPr>
    </w:p>
    <w:p w:rsidR="005C1AFC" w:rsidRDefault="00000000">
      <w:pPr>
        <w:pStyle w:val="a4"/>
        <w:numPr>
          <w:ilvl w:val="0"/>
          <w:numId w:val="7"/>
        </w:numPr>
        <w:tabs>
          <w:tab w:val="left" w:pos="436"/>
        </w:tabs>
        <w:spacing w:before="77"/>
        <w:ind w:left="436" w:hanging="209"/>
        <w:rPr>
          <w:sz w:val="28"/>
        </w:rPr>
      </w:pPr>
      <w:r>
        <w:rPr>
          <w:color w:val="202020"/>
          <w:sz w:val="28"/>
        </w:rPr>
        <w:lastRenderedPageBreak/>
        <w:t>Лексическое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анализ</w:t>
      </w:r>
      <w:r>
        <w:rPr>
          <w:color w:val="202020"/>
          <w:spacing w:val="-5"/>
          <w:sz w:val="28"/>
        </w:rPr>
        <w:t xml:space="preserve"> </w:t>
      </w:r>
      <w:proofErr w:type="gramStart"/>
      <w:r>
        <w:rPr>
          <w:color w:val="202020"/>
          <w:sz w:val="28"/>
        </w:rPr>
        <w:t>слова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.</w:t>
      </w:r>
      <w:proofErr w:type="gramEnd"/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(Задание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pacing w:val="-5"/>
          <w:sz w:val="28"/>
        </w:rPr>
        <w:t>8.)</w:t>
      </w:r>
    </w:p>
    <w:p w:rsidR="005C1AFC" w:rsidRDefault="00000000">
      <w:pPr>
        <w:pStyle w:val="1"/>
        <w:spacing w:before="154"/>
        <w:jc w:val="left"/>
      </w:pPr>
      <w:r>
        <w:rPr>
          <w:color w:val="202020"/>
        </w:rPr>
        <w:t>Подготовка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к</w:t>
      </w:r>
      <w:r>
        <w:rPr>
          <w:color w:val="202020"/>
          <w:spacing w:val="-10"/>
        </w:rPr>
        <w:t xml:space="preserve"> </w:t>
      </w:r>
      <w:r>
        <w:rPr>
          <w:color w:val="202020"/>
        </w:rPr>
        <w:t>написанию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сочинения-рассуждения</w:t>
      </w:r>
      <w:r>
        <w:rPr>
          <w:color w:val="202020"/>
          <w:spacing w:val="-10"/>
        </w:rPr>
        <w:t xml:space="preserve"> </w:t>
      </w:r>
      <w:r>
        <w:rPr>
          <w:color w:val="202020"/>
        </w:rPr>
        <w:t>(8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5"/>
        </w:rPr>
        <w:t>ч)</w:t>
      </w:r>
    </w:p>
    <w:p w:rsidR="005C1AFC" w:rsidRDefault="00000000">
      <w:pPr>
        <w:pStyle w:val="a4"/>
        <w:numPr>
          <w:ilvl w:val="0"/>
          <w:numId w:val="8"/>
        </w:numPr>
        <w:tabs>
          <w:tab w:val="left" w:pos="436"/>
        </w:tabs>
        <w:spacing w:line="237" w:lineRule="auto"/>
        <w:ind w:right="720" w:firstLine="0"/>
        <w:rPr>
          <w:sz w:val="28"/>
        </w:rPr>
      </w:pPr>
      <w:r>
        <w:rPr>
          <w:color w:val="202020"/>
          <w:sz w:val="28"/>
        </w:rPr>
        <w:t>Понятие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о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сочинении-рассуждении.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Критерии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оценки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сочинения.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Тема,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идея,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проблема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текста.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2.Позиция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автора.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Собственная позиция. Подбор аргументов.</w:t>
      </w:r>
    </w:p>
    <w:p w:rsidR="005C1AFC" w:rsidRDefault="00000000">
      <w:pPr>
        <w:pStyle w:val="a4"/>
        <w:numPr>
          <w:ilvl w:val="0"/>
          <w:numId w:val="9"/>
        </w:numPr>
        <w:tabs>
          <w:tab w:val="left" w:pos="437"/>
        </w:tabs>
        <w:spacing w:before="152"/>
        <w:ind w:left="437" w:hanging="210"/>
        <w:rPr>
          <w:sz w:val="28"/>
        </w:rPr>
      </w:pPr>
      <w:r>
        <w:rPr>
          <w:color w:val="202020"/>
          <w:sz w:val="28"/>
        </w:rPr>
        <w:t>Композиция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сочинения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(тезис,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аргументы,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вывод).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Оформление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вступления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концовки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pacing w:val="-2"/>
          <w:sz w:val="28"/>
        </w:rPr>
        <w:t>сочинения.</w:t>
      </w:r>
    </w:p>
    <w:p w:rsidR="005C1AFC" w:rsidRDefault="00000000">
      <w:pPr>
        <w:pStyle w:val="a4"/>
        <w:numPr>
          <w:ilvl w:val="0"/>
          <w:numId w:val="9"/>
        </w:numPr>
        <w:tabs>
          <w:tab w:val="left" w:pos="436"/>
        </w:tabs>
        <w:ind w:left="436" w:hanging="209"/>
        <w:rPr>
          <w:sz w:val="28"/>
        </w:rPr>
      </w:pPr>
      <w:r>
        <w:rPr>
          <w:color w:val="202020"/>
          <w:sz w:val="28"/>
        </w:rPr>
        <w:t>Анализ</w:t>
      </w:r>
      <w:r>
        <w:rPr>
          <w:color w:val="202020"/>
          <w:spacing w:val="-13"/>
          <w:sz w:val="28"/>
        </w:rPr>
        <w:t xml:space="preserve"> </w:t>
      </w:r>
      <w:r>
        <w:rPr>
          <w:color w:val="202020"/>
          <w:sz w:val="28"/>
        </w:rPr>
        <w:t>написанного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сочинения.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Классификация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речевых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грамматических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pacing w:val="-2"/>
          <w:sz w:val="28"/>
        </w:rPr>
        <w:t>ошибок.</w:t>
      </w:r>
    </w:p>
    <w:p w:rsidR="005C1AFC" w:rsidRDefault="00000000">
      <w:pPr>
        <w:pStyle w:val="a4"/>
        <w:numPr>
          <w:ilvl w:val="0"/>
          <w:numId w:val="9"/>
        </w:numPr>
        <w:tabs>
          <w:tab w:val="left" w:pos="506"/>
        </w:tabs>
        <w:spacing w:before="149"/>
        <w:ind w:left="506" w:hanging="279"/>
        <w:rPr>
          <w:sz w:val="28"/>
        </w:rPr>
      </w:pPr>
      <w:r>
        <w:rPr>
          <w:color w:val="202020"/>
          <w:sz w:val="28"/>
        </w:rPr>
        <w:t>Корректировка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pacing w:val="-2"/>
          <w:sz w:val="28"/>
        </w:rPr>
        <w:t>текста.</w:t>
      </w:r>
    </w:p>
    <w:p w:rsidR="005C1AFC" w:rsidRDefault="00000000">
      <w:pPr>
        <w:pStyle w:val="1"/>
        <w:spacing w:before="156"/>
        <w:jc w:val="left"/>
      </w:pPr>
      <w:r>
        <w:rPr>
          <w:color w:val="202020"/>
        </w:rPr>
        <w:t>Контроль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знаний-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3</w:t>
      </w:r>
      <w:r>
        <w:rPr>
          <w:color w:val="202020"/>
          <w:spacing w:val="-2"/>
        </w:rPr>
        <w:t xml:space="preserve"> </w:t>
      </w:r>
      <w:r>
        <w:rPr>
          <w:color w:val="202020"/>
          <w:spacing w:val="-10"/>
        </w:rPr>
        <w:t>ч</w:t>
      </w:r>
    </w:p>
    <w:p w:rsidR="005C1AFC" w:rsidRDefault="00000000">
      <w:pPr>
        <w:pStyle w:val="a3"/>
        <w:spacing w:before="143"/>
      </w:pPr>
      <w:r>
        <w:rPr>
          <w:color w:val="202020"/>
        </w:rPr>
        <w:t>Репетиционный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экзамен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в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формате</w:t>
      </w:r>
      <w:r>
        <w:rPr>
          <w:color w:val="202020"/>
          <w:spacing w:val="-6"/>
        </w:rPr>
        <w:t xml:space="preserve"> </w:t>
      </w:r>
      <w:r>
        <w:rPr>
          <w:color w:val="202020"/>
          <w:spacing w:val="-4"/>
        </w:rPr>
        <w:t>ОГЭ.</w:t>
      </w:r>
    </w:p>
    <w:p w:rsidR="005C1AFC" w:rsidRDefault="005C1AFC">
      <w:pPr>
        <w:sectPr w:rsidR="005C1AFC">
          <w:pgSz w:w="16840" w:h="11910" w:orient="landscape"/>
          <w:pgMar w:top="900" w:right="280" w:bottom="280" w:left="200" w:header="720" w:footer="720" w:gutter="0"/>
          <w:cols w:space="720"/>
        </w:sectPr>
      </w:pPr>
    </w:p>
    <w:p w:rsidR="005C1AFC" w:rsidRDefault="00000000">
      <w:pPr>
        <w:spacing w:before="67"/>
        <w:ind w:right="484"/>
        <w:jc w:val="center"/>
        <w:rPr>
          <w:b/>
          <w:i/>
          <w:sz w:val="28"/>
        </w:rPr>
      </w:pPr>
      <w:r>
        <w:rPr>
          <w:b/>
          <w:i/>
          <w:sz w:val="28"/>
        </w:rPr>
        <w:lastRenderedPageBreak/>
        <w:t xml:space="preserve">Тематическое планирование </w:t>
      </w:r>
    </w:p>
    <w:p w:rsidR="005C1AFC" w:rsidRDefault="005C1AFC">
      <w:pPr>
        <w:pStyle w:val="a3"/>
        <w:spacing w:before="91" w:after="1"/>
        <w:ind w:left="0"/>
        <w:rPr>
          <w:b/>
          <w:i/>
          <w:sz w:val="20"/>
        </w:rPr>
      </w:pPr>
    </w:p>
    <w:tbl>
      <w:tblPr>
        <w:tblW w:w="0" w:type="auto"/>
        <w:tblInd w:w="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"/>
        <w:gridCol w:w="11922"/>
        <w:gridCol w:w="1560"/>
      </w:tblGrid>
      <w:tr w:rsidR="005C1AFC">
        <w:trPr>
          <w:trHeight w:val="997"/>
        </w:trPr>
        <w:tc>
          <w:tcPr>
            <w:tcW w:w="410" w:type="dxa"/>
          </w:tcPr>
          <w:p w:rsidR="005C1AFC" w:rsidRDefault="00000000">
            <w:pPr>
              <w:pStyle w:val="TableParagraph"/>
              <w:spacing w:line="322" w:lineRule="exact"/>
              <w:ind w:left="13" w:right="91"/>
              <w:jc w:val="both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6"/>
                <w:sz w:val="28"/>
              </w:rPr>
              <w:t xml:space="preserve">п/ </w:t>
            </w:r>
            <w:r>
              <w:rPr>
                <w:b/>
                <w:spacing w:val="-10"/>
                <w:sz w:val="28"/>
              </w:rPr>
              <w:t>п</w:t>
            </w:r>
          </w:p>
        </w:tc>
        <w:tc>
          <w:tcPr>
            <w:tcW w:w="11922" w:type="dxa"/>
          </w:tcPr>
          <w:p w:rsidR="005C1AFC" w:rsidRDefault="005C1AFC">
            <w:pPr>
              <w:pStyle w:val="TableParagraph"/>
              <w:spacing w:before="13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1"/>
              <w:ind w:left="14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Тема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175"/>
              <w:ind w:left="423" w:hanging="39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</w:tr>
      <w:tr w:rsidR="005C1AFC">
        <w:trPr>
          <w:trHeight w:val="2339"/>
        </w:trPr>
        <w:tc>
          <w:tcPr>
            <w:tcW w:w="410" w:type="dxa"/>
          </w:tcPr>
          <w:p w:rsidR="005C1AFC" w:rsidRDefault="005C1AFC">
            <w:pPr>
              <w:pStyle w:val="TableParagraph"/>
              <w:spacing w:before="0"/>
              <w:ind w:left="0"/>
              <w:rPr>
                <w:b/>
                <w:i/>
                <w:sz w:val="28"/>
              </w:rPr>
            </w:pPr>
          </w:p>
          <w:p w:rsidR="005C1AFC" w:rsidRDefault="005C1AFC">
            <w:pPr>
              <w:pStyle w:val="TableParagraph"/>
              <w:spacing w:before="0"/>
              <w:ind w:left="0"/>
              <w:rPr>
                <w:b/>
                <w:i/>
                <w:sz w:val="28"/>
              </w:rPr>
            </w:pPr>
          </w:p>
          <w:p w:rsidR="005C1AFC" w:rsidRDefault="005C1AFC">
            <w:pPr>
              <w:pStyle w:val="TableParagraph"/>
              <w:spacing w:before="37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0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922" w:type="dxa"/>
          </w:tcPr>
          <w:p w:rsidR="005C1AFC" w:rsidRDefault="005C1AFC">
            <w:pPr>
              <w:pStyle w:val="TableParagraph"/>
              <w:spacing w:before="196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0" w:line="322" w:lineRule="exact"/>
              <w:ind w:left="14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экзаменационной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формате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ОГЭ.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с</w:t>
            </w:r>
          </w:p>
          <w:p w:rsidR="005C1AFC" w:rsidRDefault="00000000">
            <w:pPr>
              <w:pStyle w:val="TableParagraph"/>
              <w:spacing w:before="0"/>
              <w:ind w:left="14"/>
              <w:rPr>
                <w:sz w:val="28"/>
              </w:rPr>
            </w:pPr>
            <w:r>
              <w:rPr>
                <w:sz w:val="28"/>
              </w:rPr>
              <w:t>демонстрационным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вариантом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2024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заполнения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бланков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экзаменационной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 Знакомство с критериями оценки выполнения заданий с развернутым ответом. Требования к полноте и правильности записи развернутого ответа</w:t>
            </w:r>
          </w:p>
        </w:tc>
        <w:tc>
          <w:tcPr>
            <w:tcW w:w="1560" w:type="dxa"/>
          </w:tcPr>
          <w:p w:rsidR="005C1AFC" w:rsidRDefault="005C1AFC">
            <w:pPr>
              <w:pStyle w:val="TableParagraph"/>
              <w:spacing w:before="0"/>
              <w:ind w:left="0"/>
              <w:rPr>
                <w:b/>
                <w:i/>
                <w:sz w:val="28"/>
              </w:rPr>
            </w:pPr>
          </w:p>
          <w:p w:rsidR="005C1AFC" w:rsidRDefault="005C1AFC">
            <w:pPr>
              <w:pStyle w:val="TableParagraph"/>
              <w:spacing w:before="0"/>
              <w:ind w:left="0"/>
              <w:rPr>
                <w:b/>
                <w:i/>
                <w:sz w:val="28"/>
              </w:rPr>
            </w:pPr>
          </w:p>
          <w:p w:rsidR="005C1AFC" w:rsidRDefault="005C1AFC">
            <w:pPr>
              <w:pStyle w:val="TableParagraph"/>
              <w:spacing w:before="37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0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676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170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b/>
                <w:sz w:val="28"/>
              </w:rPr>
              <w:t>Сжатое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изложение.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микротема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Учимся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микротемы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исходного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текста. Абзацное членение текста.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170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675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170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Сжатое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изложение.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сжатие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(компрессия)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сжатия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Отработка приёма ИСКЛЮЧЕНИЕ.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170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2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Сжатое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сжатия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Отработка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приёма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ОБОБЩЕНИЕ.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Сжатое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изложение.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сжатия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Отработка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УПРОЩЕНИЕ.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приемов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сжатия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тренировочного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варианта</w:t>
            </w:r>
            <w:r>
              <w:rPr>
                <w:spacing w:val="-10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аудиоизложения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53"/>
              <w:rPr>
                <w:sz w:val="28"/>
              </w:rPr>
            </w:pPr>
            <w:r>
              <w:rPr>
                <w:sz w:val="28"/>
              </w:rPr>
              <w:t>Синтаксический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943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302"/>
              <w:ind w:left="13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141"/>
              <w:ind w:left="14" w:right="4997"/>
              <w:rPr>
                <w:sz w:val="28"/>
              </w:rPr>
            </w:pPr>
            <w:r>
              <w:rPr>
                <w:sz w:val="28"/>
              </w:rPr>
              <w:t>Грамматическая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Подлежащее. </w:t>
            </w:r>
            <w:r>
              <w:rPr>
                <w:spacing w:val="-2"/>
                <w:sz w:val="28"/>
              </w:rPr>
              <w:t>Сказуемое.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302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1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Второстепенные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предложения.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Односоставные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предложения.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тренировочных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вариантов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ОГЭ-</w:t>
            </w:r>
            <w:r>
              <w:rPr>
                <w:spacing w:val="-4"/>
                <w:sz w:val="28"/>
              </w:rPr>
              <w:t>2024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однородных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членах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:rsidR="005C1AFC" w:rsidRDefault="005C1AFC">
      <w:pPr>
        <w:jc w:val="center"/>
        <w:rPr>
          <w:sz w:val="28"/>
        </w:rPr>
        <w:sectPr w:rsidR="005C1AFC">
          <w:pgSz w:w="16840" w:h="11910" w:orient="landscape"/>
          <w:pgMar w:top="920" w:right="280" w:bottom="280" w:left="200" w:header="720" w:footer="720" w:gutter="0"/>
          <w:cols w:space="720"/>
        </w:sectPr>
      </w:pPr>
    </w:p>
    <w:p w:rsidR="005C1AFC" w:rsidRDefault="005C1AFC">
      <w:pPr>
        <w:pStyle w:val="a3"/>
        <w:spacing w:before="4"/>
        <w:ind w:left="0"/>
        <w:rPr>
          <w:b/>
          <w:i/>
          <w:sz w:val="2"/>
        </w:rPr>
      </w:pPr>
    </w:p>
    <w:tbl>
      <w:tblPr>
        <w:tblW w:w="0" w:type="auto"/>
        <w:tblInd w:w="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"/>
        <w:gridCol w:w="11922"/>
        <w:gridCol w:w="1560"/>
      </w:tblGrid>
      <w:tr w:rsidR="005C1AFC">
        <w:trPr>
          <w:trHeight w:val="1233"/>
        </w:trPr>
        <w:tc>
          <w:tcPr>
            <w:tcW w:w="410" w:type="dxa"/>
          </w:tcPr>
          <w:p w:rsidR="005C1AFC" w:rsidRDefault="005C1AFC">
            <w:pPr>
              <w:pStyle w:val="TableParagraph"/>
              <w:spacing w:before="127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0"/>
              <w:ind w:left="0" w:right="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288"/>
              <w:ind w:left="14" w:right="4997"/>
              <w:rPr>
                <w:sz w:val="28"/>
              </w:rPr>
            </w:pPr>
            <w:r>
              <w:rPr>
                <w:sz w:val="28"/>
              </w:rPr>
              <w:t>Знаки препинания при обособленных определениях Знаки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обособленных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обстоятельствах</w:t>
            </w:r>
          </w:p>
        </w:tc>
        <w:tc>
          <w:tcPr>
            <w:tcW w:w="1560" w:type="dxa"/>
          </w:tcPr>
          <w:p w:rsidR="005C1AFC" w:rsidRDefault="005C1AFC">
            <w:pPr>
              <w:pStyle w:val="TableParagraph"/>
              <w:spacing w:before="127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0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0" w:right="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обособленных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дополнениях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1511"/>
        </w:trPr>
        <w:tc>
          <w:tcPr>
            <w:tcW w:w="410" w:type="dxa"/>
          </w:tcPr>
          <w:p w:rsidR="005C1AFC" w:rsidRDefault="005C1AFC">
            <w:pPr>
              <w:pStyle w:val="TableParagraph"/>
              <w:spacing w:before="265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1"/>
              <w:ind w:left="0" w:right="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11922" w:type="dxa"/>
          </w:tcPr>
          <w:p w:rsidR="005C1AFC" w:rsidRDefault="005C1AFC">
            <w:pPr>
              <w:pStyle w:val="TableParagraph"/>
              <w:spacing w:before="105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0"/>
              <w:ind w:left="14" w:right="2526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вводных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вставных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конструкциях Предложения с обращениями Пунктуационный анализ</w:t>
            </w:r>
          </w:p>
        </w:tc>
        <w:tc>
          <w:tcPr>
            <w:tcW w:w="1560" w:type="dxa"/>
          </w:tcPr>
          <w:p w:rsidR="005C1AFC" w:rsidRDefault="005C1AFC">
            <w:pPr>
              <w:pStyle w:val="TableParagraph"/>
              <w:spacing w:before="265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1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675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170"/>
              <w:ind w:left="0" w:right="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 w:line="320" w:lineRule="atLeast"/>
              <w:ind w:left="14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конструкциями, грамматически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связанными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 членами предложения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170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0" w:right="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Сочинительные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союзы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Подчинительные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союзы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0" w:right="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Знаки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препинания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сложносочинённом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сложноподчинённом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предложениях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0" w:right="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тренировочных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вариантов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3,4,5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ОГЭ-</w:t>
            </w:r>
            <w:r>
              <w:rPr>
                <w:spacing w:val="-4"/>
                <w:sz w:val="28"/>
              </w:rPr>
              <w:t>2024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0" w:right="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приставок.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Слитное,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дефисное,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раздельное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написание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1139"/>
        </w:trPr>
        <w:tc>
          <w:tcPr>
            <w:tcW w:w="410" w:type="dxa"/>
          </w:tcPr>
          <w:p w:rsidR="005C1AFC" w:rsidRDefault="005C1AFC">
            <w:pPr>
              <w:pStyle w:val="TableParagraph"/>
              <w:spacing w:before="79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0"/>
              <w:ind w:left="60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240" w:line="242" w:lineRule="auto"/>
              <w:ind w:left="14" w:right="4997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чередующих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гласных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корне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 Правописание безударных гласных в корне слова</w:t>
            </w:r>
          </w:p>
        </w:tc>
        <w:tc>
          <w:tcPr>
            <w:tcW w:w="1560" w:type="dxa"/>
          </w:tcPr>
          <w:p w:rsidR="005C1AFC" w:rsidRDefault="005C1AFC">
            <w:pPr>
              <w:pStyle w:val="TableParagraph"/>
              <w:spacing w:before="79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0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0" w:right="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-Н-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-НН-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Правописание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частицы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частями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</w:tcPr>
          <w:p w:rsidR="005C1AFC" w:rsidRDefault="00000000">
            <w:pPr>
              <w:pStyle w:val="TableParagraph"/>
              <w:spacing w:before="9"/>
              <w:ind w:left="0" w:right="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11922" w:type="dxa"/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Правописание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окончаний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глаголов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суффиксов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причастий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настоящего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времени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1"/>
        </w:trPr>
        <w:tc>
          <w:tcPr>
            <w:tcW w:w="410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9"/>
              <w:ind w:left="0" w:right="8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11922" w:type="dxa"/>
            <w:tcBorders>
              <w:left w:val="single" w:sz="4" w:space="0" w:color="000000"/>
            </w:tcBorders>
          </w:tcPr>
          <w:p w:rsidR="005C1AFC" w:rsidRDefault="00000000">
            <w:pPr>
              <w:pStyle w:val="TableParagraph"/>
              <w:spacing w:before="9"/>
              <w:ind w:left="19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тренировочных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вариантов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6.7,8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ОГЭ-</w:t>
            </w:r>
            <w:r>
              <w:rPr>
                <w:spacing w:val="-4"/>
                <w:sz w:val="28"/>
              </w:rPr>
              <w:t>2024</w:t>
            </w:r>
          </w:p>
        </w:tc>
        <w:tc>
          <w:tcPr>
            <w:tcW w:w="1560" w:type="dxa"/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633"/>
        </w:trPr>
        <w:tc>
          <w:tcPr>
            <w:tcW w:w="410" w:type="dxa"/>
            <w:tcBorders>
              <w:bottom w:val="single" w:sz="4" w:space="0" w:color="000000"/>
              <w:right w:val="single" w:sz="4" w:space="0" w:color="000000"/>
            </w:tcBorders>
          </w:tcPr>
          <w:p w:rsidR="005C1AFC" w:rsidRDefault="005C1AFC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119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54"/>
              <w:ind w:left="1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Задание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Способы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связи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словосочетаниях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</w:tcPr>
          <w:p w:rsidR="005C1AFC" w:rsidRDefault="005C1AFC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</w:tr>
      <w:tr w:rsidR="005C1AFC">
        <w:trPr>
          <w:trHeight w:val="1494"/>
        </w:trPr>
        <w:tc>
          <w:tcPr>
            <w:tcW w:w="4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261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26</w:t>
            </w:r>
          </w:p>
        </w:tc>
        <w:tc>
          <w:tcPr>
            <w:tcW w:w="1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256"/>
              <w:ind w:left="156"/>
              <w:rPr>
                <w:sz w:val="28"/>
              </w:rPr>
            </w:pPr>
            <w:r>
              <w:rPr>
                <w:sz w:val="28"/>
              </w:rPr>
              <w:t>Словосочетание.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словосочетании</w:t>
            </w:r>
          </w:p>
          <w:p w:rsidR="005C1AFC" w:rsidRDefault="00000000">
            <w:pPr>
              <w:pStyle w:val="TableParagraph"/>
              <w:spacing w:before="2"/>
              <w:ind w:left="156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тренировочных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вариантов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ОГЭ-</w:t>
            </w:r>
            <w:r>
              <w:rPr>
                <w:spacing w:val="-4"/>
                <w:sz w:val="28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1AFC" w:rsidRDefault="005C1AFC">
            <w:pPr>
              <w:pStyle w:val="TableParagraph"/>
              <w:spacing w:before="258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0"/>
              <w:ind w:left="16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:rsidR="005C1AFC" w:rsidRDefault="005C1AFC">
      <w:pPr>
        <w:jc w:val="center"/>
        <w:rPr>
          <w:sz w:val="28"/>
        </w:rPr>
        <w:sectPr w:rsidR="005C1AFC">
          <w:pgSz w:w="16840" w:h="11910" w:orient="landscape"/>
          <w:pgMar w:top="960" w:right="280" w:bottom="280" w:left="200" w:header="720" w:footer="720" w:gutter="0"/>
          <w:cols w:space="720"/>
        </w:sectPr>
      </w:pPr>
    </w:p>
    <w:p w:rsidR="005C1AFC" w:rsidRDefault="005C1AFC">
      <w:pPr>
        <w:pStyle w:val="a3"/>
        <w:spacing w:before="4"/>
        <w:ind w:left="0"/>
        <w:rPr>
          <w:b/>
          <w:i/>
          <w:sz w:val="2"/>
        </w:rPr>
      </w:pPr>
    </w:p>
    <w:tbl>
      <w:tblPr>
        <w:tblW w:w="0" w:type="auto"/>
        <w:tblInd w:w="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"/>
        <w:gridCol w:w="11922"/>
        <w:gridCol w:w="1560"/>
      </w:tblGrid>
      <w:tr w:rsidR="005C1AFC">
        <w:trPr>
          <w:trHeight w:val="787"/>
        </w:trPr>
        <w:tc>
          <w:tcPr>
            <w:tcW w:w="410" w:type="dxa"/>
            <w:tcBorders>
              <w:left w:val="single" w:sz="8" w:space="0" w:color="000000"/>
              <w:bottom w:val="single" w:sz="8" w:space="0" w:color="000000"/>
            </w:tcBorders>
          </w:tcPr>
          <w:p w:rsidR="005C1AFC" w:rsidRDefault="005C1AFC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11922" w:type="dxa"/>
            <w:tcBorders>
              <w:bottom w:val="single" w:sz="8" w:space="0" w:color="000000"/>
            </w:tcBorders>
          </w:tcPr>
          <w:p w:rsidR="005C1AFC" w:rsidRDefault="005C1AFC">
            <w:pPr>
              <w:pStyle w:val="TableParagraph"/>
              <w:spacing w:before="69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0"/>
              <w:ind w:left="823"/>
              <w:rPr>
                <w:b/>
                <w:sz w:val="28"/>
              </w:rPr>
            </w:pPr>
            <w:r>
              <w:rPr>
                <w:b/>
                <w:sz w:val="28"/>
              </w:rPr>
              <w:t>Задание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10,11,12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текста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выразительности.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Лексический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анализ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</w:tcPr>
          <w:p w:rsidR="005C1AFC" w:rsidRDefault="005C1AFC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</w:tr>
      <w:tr w:rsidR="005C1AFC">
        <w:trPr>
          <w:trHeight w:val="354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9"/>
              <w:ind w:left="0" w:right="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1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Выразительные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лексики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фразеологии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354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9"/>
              <w:ind w:left="0" w:right="7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1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9"/>
              <w:ind w:left="14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тренировочных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вариантов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10-12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ОГЭ-</w:t>
            </w:r>
            <w:r>
              <w:rPr>
                <w:spacing w:val="-4"/>
                <w:sz w:val="28"/>
              </w:rPr>
              <w:t>2024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9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5C1AFC">
        <w:trPr>
          <w:trHeight w:val="675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9" w:line="322" w:lineRule="exact"/>
              <w:ind w:left="13" w:right="-15"/>
              <w:rPr>
                <w:sz w:val="28"/>
              </w:rPr>
            </w:pPr>
            <w:r>
              <w:rPr>
                <w:spacing w:val="-5"/>
                <w:sz w:val="28"/>
              </w:rPr>
              <w:t>29-</w:t>
            </w:r>
          </w:p>
          <w:p w:rsidR="005C1AFC" w:rsidRDefault="00000000">
            <w:pPr>
              <w:pStyle w:val="TableParagraph"/>
              <w:spacing w:before="0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1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170"/>
              <w:ind w:left="14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сочинения-рассуждения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13.1,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13.2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170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5C1AFC">
        <w:trPr>
          <w:trHeight w:val="676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9" w:line="322" w:lineRule="exact"/>
              <w:ind w:left="13" w:right="-15"/>
              <w:rPr>
                <w:sz w:val="28"/>
              </w:rPr>
            </w:pPr>
            <w:r>
              <w:rPr>
                <w:spacing w:val="-5"/>
                <w:sz w:val="28"/>
              </w:rPr>
              <w:t>31-</w:t>
            </w:r>
          </w:p>
          <w:p w:rsidR="005C1AFC" w:rsidRDefault="00000000">
            <w:pPr>
              <w:pStyle w:val="TableParagraph"/>
              <w:spacing w:before="0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1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170"/>
              <w:ind w:left="83"/>
              <w:rPr>
                <w:sz w:val="28"/>
              </w:rPr>
            </w:pPr>
            <w:r>
              <w:rPr>
                <w:sz w:val="28"/>
              </w:rPr>
              <w:t>Тренировка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написанию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сочинения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13.3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170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  <w:tr w:rsidR="005C1AFC">
        <w:trPr>
          <w:trHeight w:val="676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9" w:line="322" w:lineRule="exact"/>
              <w:ind w:left="13" w:right="-15"/>
              <w:rPr>
                <w:sz w:val="28"/>
              </w:rPr>
            </w:pPr>
            <w:r>
              <w:rPr>
                <w:spacing w:val="-5"/>
                <w:sz w:val="28"/>
              </w:rPr>
              <w:t>33-</w:t>
            </w:r>
          </w:p>
          <w:p w:rsidR="005C1AFC" w:rsidRDefault="00000000">
            <w:pPr>
              <w:pStyle w:val="TableParagraph"/>
              <w:spacing w:before="0"/>
              <w:ind w:left="13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119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170"/>
              <w:ind w:left="83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тренировочных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тестовых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5C1AFC" w:rsidRDefault="00000000">
            <w:pPr>
              <w:pStyle w:val="TableParagraph"/>
              <w:spacing w:before="170"/>
              <w:ind w:left="1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</w:tr>
    </w:tbl>
    <w:p w:rsidR="005C1AFC" w:rsidRDefault="005C1AFC">
      <w:pPr>
        <w:pStyle w:val="a3"/>
        <w:spacing w:before="0"/>
        <w:ind w:left="0"/>
        <w:rPr>
          <w:b/>
          <w:i/>
        </w:rPr>
      </w:pPr>
    </w:p>
    <w:p w:rsidR="005C1AFC" w:rsidRDefault="005C1AFC">
      <w:pPr>
        <w:pStyle w:val="a3"/>
        <w:spacing w:before="299"/>
        <w:ind w:left="0"/>
        <w:rPr>
          <w:b/>
          <w:i/>
        </w:rPr>
      </w:pPr>
    </w:p>
    <w:p w:rsidR="005C1AFC" w:rsidRDefault="00000000">
      <w:pPr>
        <w:ind w:left="3376"/>
        <w:rPr>
          <w:b/>
          <w:i/>
          <w:sz w:val="28"/>
        </w:rPr>
      </w:pPr>
      <w:r>
        <w:rPr>
          <w:b/>
          <w:i/>
          <w:color w:val="202020"/>
          <w:spacing w:val="-2"/>
          <w:sz w:val="28"/>
        </w:rPr>
        <w:t>КАЛЕНДАРНО-ТЕМАТИЧЕСКОЕ</w:t>
      </w:r>
      <w:r>
        <w:rPr>
          <w:b/>
          <w:i/>
          <w:color w:val="202020"/>
          <w:spacing w:val="28"/>
          <w:sz w:val="28"/>
        </w:rPr>
        <w:t xml:space="preserve"> </w:t>
      </w:r>
      <w:r>
        <w:rPr>
          <w:b/>
          <w:i/>
          <w:color w:val="202020"/>
          <w:spacing w:val="-2"/>
          <w:sz w:val="28"/>
        </w:rPr>
        <w:t>ПЛАНИРОВАНИЕ</w:t>
      </w:r>
    </w:p>
    <w:p w:rsidR="005C1AFC" w:rsidRDefault="005C1AFC">
      <w:pPr>
        <w:pStyle w:val="a3"/>
        <w:spacing w:before="4"/>
        <w:ind w:left="0"/>
        <w:rPr>
          <w:b/>
          <w:i/>
          <w:sz w:val="13"/>
        </w:rPr>
      </w:pPr>
    </w:p>
    <w:tbl>
      <w:tblPr>
        <w:tblW w:w="0" w:type="auto"/>
        <w:tblInd w:w="200" w:type="dxa"/>
        <w:tblBorders>
          <w:top w:val="single" w:sz="18" w:space="0" w:color="000009"/>
          <w:left w:val="single" w:sz="18" w:space="0" w:color="000009"/>
          <w:bottom w:val="single" w:sz="18" w:space="0" w:color="000009"/>
          <w:right w:val="single" w:sz="18" w:space="0" w:color="000009"/>
          <w:insideH w:val="single" w:sz="18" w:space="0" w:color="000009"/>
          <w:insideV w:val="single" w:sz="18" w:space="0" w:color="00000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11598"/>
        <w:gridCol w:w="1126"/>
        <w:gridCol w:w="1548"/>
      </w:tblGrid>
      <w:tr w:rsidR="005C1AFC">
        <w:trPr>
          <w:trHeight w:val="985"/>
        </w:trPr>
        <w:tc>
          <w:tcPr>
            <w:tcW w:w="809" w:type="dxa"/>
          </w:tcPr>
          <w:p w:rsidR="005C1AFC" w:rsidRDefault="00000000">
            <w:pPr>
              <w:pStyle w:val="TableParagraph"/>
              <w:ind w:left="248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№</w:t>
            </w:r>
          </w:p>
          <w:p w:rsidR="005C1AFC" w:rsidRDefault="00000000">
            <w:pPr>
              <w:pStyle w:val="TableParagraph"/>
              <w:spacing w:before="156"/>
              <w:ind w:left="217"/>
              <w:rPr>
                <w:b/>
                <w:sz w:val="28"/>
              </w:rPr>
            </w:pPr>
            <w:r>
              <w:rPr>
                <w:b/>
                <w:color w:val="202020"/>
                <w:spacing w:val="-5"/>
                <w:sz w:val="28"/>
              </w:rPr>
              <w:t>п/п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/>
              <w:ind w:left="67"/>
              <w:jc w:val="center"/>
              <w:rPr>
                <w:b/>
                <w:sz w:val="28"/>
              </w:rPr>
            </w:pPr>
            <w:r>
              <w:rPr>
                <w:b/>
                <w:color w:val="202020"/>
                <w:sz w:val="28"/>
              </w:rPr>
              <w:t>Тема</w:t>
            </w:r>
            <w:r>
              <w:rPr>
                <w:b/>
                <w:color w:val="202020"/>
                <w:spacing w:val="-3"/>
                <w:sz w:val="28"/>
              </w:rPr>
              <w:t xml:space="preserve"> </w:t>
            </w:r>
            <w:r>
              <w:rPr>
                <w:b/>
                <w:color w:val="202020"/>
                <w:spacing w:val="-2"/>
                <w:sz w:val="28"/>
              </w:rPr>
              <w:t>занятия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spacing w:before="21" w:line="237" w:lineRule="auto"/>
              <w:ind w:left="327" w:hanging="48"/>
              <w:rPr>
                <w:b/>
                <w:sz w:val="28"/>
              </w:rPr>
            </w:pPr>
            <w:r>
              <w:rPr>
                <w:b/>
                <w:color w:val="202020"/>
                <w:spacing w:val="-4"/>
                <w:sz w:val="28"/>
              </w:rPr>
              <w:t>К-во час.</w:t>
            </w:r>
          </w:p>
        </w:tc>
        <w:tc>
          <w:tcPr>
            <w:tcW w:w="1548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21" w:line="237" w:lineRule="auto"/>
              <w:ind w:left="49" w:right="-15" w:firstLine="429"/>
              <w:rPr>
                <w:b/>
                <w:sz w:val="28"/>
              </w:rPr>
            </w:pPr>
            <w:r>
              <w:rPr>
                <w:b/>
                <w:color w:val="202020"/>
                <w:spacing w:val="-4"/>
                <w:sz w:val="28"/>
              </w:rPr>
              <w:t xml:space="preserve">Дата </w:t>
            </w:r>
            <w:r>
              <w:rPr>
                <w:b/>
                <w:color w:val="202020"/>
                <w:spacing w:val="-2"/>
                <w:sz w:val="28"/>
              </w:rPr>
              <w:t>проведения</w:t>
            </w:r>
          </w:p>
        </w:tc>
      </w:tr>
      <w:tr w:rsidR="005C1AFC">
        <w:trPr>
          <w:trHeight w:val="1776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 w:right="2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 w:line="237" w:lineRule="auto"/>
              <w:ind w:left="46" w:right="128"/>
              <w:rPr>
                <w:sz w:val="28"/>
              </w:rPr>
            </w:pPr>
            <w:r>
              <w:rPr>
                <w:color w:val="202020"/>
                <w:sz w:val="28"/>
              </w:rPr>
              <w:t>Подготовка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к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написанию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изложения. Определение,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признаки</w:t>
            </w:r>
            <w:r>
              <w:rPr>
                <w:color w:val="202020"/>
                <w:spacing w:val="-3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характеристика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текста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как единицы языка.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48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3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05-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06.09.2023</w:t>
            </w:r>
          </w:p>
        </w:tc>
      </w:tr>
      <w:tr w:rsidR="005C1AFC">
        <w:trPr>
          <w:trHeight w:val="1781"/>
        </w:trPr>
        <w:tc>
          <w:tcPr>
            <w:tcW w:w="809" w:type="dxa"/>
          </w:tcPr>
          <w:p w:rsidR="005C1AFC" w:rsidRDefault="00000000">
            <w:pPr>
              <w:pStyle w:val="TableParagraph"/>
              <w:spacing w:before="12"/>
              <w:ind w:left="73" w:right="2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tabs>
                <w:tab w:val="left" w:pos="4687"/>
              </w:tabs>
              <w:spacing w:before="17" w:line="237" w:lineRule="auto"/>
              <w:ind w:left="46" w:right="128"/>
              <w:rPr>
                <w:sz w:val="28"/>
              </w:rPr>
            </w:pPr>
            <w:r>
              <w:rPr>
                <w:color w:val="202020"/>
                <w:sz w:val="28"/>
              </w:rPr>
              <w:t>Подготовка к написанию изложения.</w:t>
            </w:r>
            <w:r>
              <w:rPr>
                <w:color w:val="202020"/>
                <w:sz w:val="28"/>
              </w:rPr>
              <w:tab/>
              <w:t>Тема,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идея,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проблема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текста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способы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их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установления и формулирования.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spacing w:before="12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48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4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12-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13.09.2023</w:t>
            </w:r>
          </w:p>
        </w:tc>
      </w:tr>
    </w:tbl>
    <w:p w:rsidR="005C1AFC" w:rsidRDefault="005C1AFC">
      <w:pPr>
        <w:spacing w:line="321" w:lineRule="exact"/>
        <w:rPr>
          <w:sz w:val="28"/>
        </w:rPr>
        <w:sectPr w:rsidR="005C1AFC">
          <w:pgSz w:w="16840" w:h="11910" w:orient="landscape"/>
          <w:pgMar w:top="960" w:right="280" w:bottom="280" w:left="200" w:header="720" w:footer="720" w:gutter="0"/>
          <w:cols w:space="720"/>
        </w:sectPr>
      </w:pPr>
    </w:p>
    <w:p w:rsidR="005C1AFC" w:rsidRDefault="005C1AFC">
      <w:pPr>
        <w:pStyle w:val="a3"/>
        <w:spacing w:before="4"/>
        <w:ind w:left="0"/>
        <w:rPr>
          <w:b/>
          <w:i/>
          <w:sz w:val="2"/>
        </w:rPr>
      </w:pPr>
    </w:p>
    <w:tbl>
      <w:tblPr>
        <w:tblW w:w="0" w:type="auto"/>
        <w:tblInd w:w="200" w:type="dxa"/>
        <w:tblBorders>
          <w:top w:val="single" w:sz="18" w:space="0" w:color="000009"/>
          <w:left w:val="single" w:sz="18" w:space="0" w:color="000009"/>
          <w:bottom w:val="single" w:sz="18" w:space="0" w:color="000009"/>
          <w:right w:val="single" w:sz="18" w:space="0" w:color="000009"/>
          <w:insideH w:val="single" w:sz="18" w:space="0" w:color="000009"/>
          <w:insideV w:val="single" w:sz="18" w:space="0" w:color="00000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11598"/>
        <w:gridCol w:w="1126"/>
        <w:gridCol w:w="1548"/>
      </w:tblGrid>
      <w:tr w:rsidR="005C1AFC">
        <w:trPr>
          <w:trHeight w:val="833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 w:right="2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3.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Композиция,</w:t>
            </w:r>
            <w:r>
              <w:rPr>
                <w:color w:val="202020"/>
                <w:spacing w:val="-11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логическая,</w:t>
            </w:r>
            <w:r>
              <w:rPr>
                <w:color w:val="202020"/>
                <w:spacing w:val="-9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грамматическая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структура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pacing w:val="-2"/>
                <w:sz w:val="28"/>
              </w:rPr>
              <w:t>текста.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48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4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19-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20.09.2023</w:t>
            </w:r>
          </w:p>
        </w:tc>
      </w:tr>
      <w:tr w:rsidR="005C1AFC">
        <w:trPr>
          <w:trHeight w:val="833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 w:right="2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4.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 w:line="237" w:lineRule="auto"/>
              <w:ind w:left="46" w:right="128"/>
              <w:rPr>
                <w:sz w:val="28"/>
              </w:rPr>
            </w:pPr>
            <w:proofErr w:type="spellStart"/>
            <w:r>
              <w:rPr>
                <w:color w:val="202020"/>
                <w:sz w:val="28"/>
              </w:rPr>
              <w:t>Микротема</w:t>
            </w:r>
            <w:proofErr w:type="spellEnd"/>
            <w:r>
              <w:rPr>
                <w:color w:val="202020"/>
                <w:sz w:val="28"/>
              </w:rPr>
              <w:t>.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Соотношение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proofErr w:type="spellStart"/>
            <w:r>
              <w:rPr>
                <w:color w:val="202020"/>
                <w:sz w:val="28"/>
              </w:rPr>
              <w:t>микротемы</w:t>
            </w:r>
            <w:proofErr w:type="spellEnd"/>
            <w:r>
              <w:rPr>
                <w:color w:val="202020"/>
                <w:spacing w:val="-1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абзацного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строения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текста.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Абзац.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Синтаксическое богатство русского языка.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48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3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26-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27.09.2023</w:t>
            </w:r>
          </w:p>
        </w:tc>
      </w:tr>
      <w:tr w:rsidR="005C1AFC">
        <w:trPr>
          <w:trHeight w:val="833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 w:right="2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5.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 w:line="237" w:lineRule="auto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Главная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второстепенная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информация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тексте.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Способы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сокращения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текста: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грамматические, логические, синтаксические.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48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3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03-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04.10.2023</w:t>
            </w:r>
          </w:p>
        </w:tc>
      </w:tr>
      <w:tr w:rsidR="005C1AFC">
        <w:trPr>
          <w:trHeight w:val="836"/>
        </w:trPr>
        <w:tc>
          <w:tcPr>
            <w:tcW w:w="809" w:type="dxa"/>
          </w:tcPr>
          <w:p w:rsidR="005C1AFC" w:rsidRDefault="00000000">
            <w:pPr>
              <w:pStyle w:val="TableParagraph"/>
              <w:spacing w:before="14"/>
              <w:ind w:left="73" w:right="2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6.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4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Сжатое</w:t>
            </w:r>
            <w:r>
              <w:rPr>
                <w:color w:val="202020"/>
                <w:spacing w:val="-2"/>
                <w:sz w:val="28"/>
              </w:rPr>
              <w:t xml:space="preserve"> изложение.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spacing w:before="14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48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6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10-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11.10.2023</w:t>
            </w:r>
          </w:p>
        </w:tc>
      </w:tr>
      <w:tr w:rsidR="005C1AFC">
        <w:trPr>
          <w:trHeight w:val="833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 w:right="2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7.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 w:line="237" w:lineRule="auto"/>
              <w:ind w:left="46" w:right="128"/>
              <w:rPr>
                <w:sz w:val="28"/>
              </w:rPr>
            </w:pPr>
            <w:r>
              <w:rPr>
                <w:color w:val="202020"/>
                <w:sz w:val="28"/>
              </w:rPr>
              <w:t>Предложение.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Грамматическая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основа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предложения.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Виды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сказуемых.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Односоставные предложения. (Задание 2).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48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3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17-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18.10.2023</w:t>
            </w:r>
          </w:p>
        </w:tc>
      </w:tr>
      <w:tr w:rsidR="005C1AFC">
        <w:trPr>
          <w:trHeight w:val="833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 w:right="2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8.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 w:line="237" w:lineRule="auto"/>
              <w:ind w:left="46" w:right="128"/>
              <w:rPr>
                <w:sz w:val="28"/>
              </w:rPr>
            </w:pPr>
            <w:r>
              <w:rPr>
                <w:color w:val="202020"/>
                <w:sz w:val="28"/>
              </w:rPr>
              <w:t>Предложение.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Грамматическая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основа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предложения.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Виды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сказуемых.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Односоставные предложения. (Задание 2). Анализ вариантов ОГЭ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48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3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24-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25.11.2023</w:t>
            </w:r>
          </w:p>
        </w:tc>
      </w:tr>
      <w:tr w:rsidR="005C1AFC">
        <w:trPr>
          <w:trHeight w:val="833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 w:right="2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9.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 w:line="237" w:lineRule="auto"/>
              <w:ind w:left="46" w:right="128"/>
              <w:rPr>
                <w:sz w:val="28"/>
              </w:rPr>
            </w:pPr>
            <w:r>
              <w:rPr>
                <w:color w:val="202020"/>
                <w:sz w:val="28"/>
              </w:rPr>
              <w:t>Сложносочиненные</w:t>
            </w:r>
            <w:r>
              <w:rPr>
                <w:color w:val="202020"/>
                <w:spacing w:val="-9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сложноподчиненные</w:t>
            </w:r>
            <w:r>
              <w:rPr>
                <w:color w:val="202020"/>
                <w:spacing w:val="-10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предложения.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Бессоюзные</w:t>
            </w:r>
            <w:r>
              <w:rPr>
                <w:color w:val="202020"/>
                <w:spacing w:val="-10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предложения. Пунктуация в сложном предложении. (Задание 3,4).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48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4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07-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08.11.2023</w:t>
            </w:r>
          </w:p>
        </w:tc>
      </w:tr>
      <w:tr w:rsidR="005C1AFC">
        <w:trPr>
          <w:trHeight w:val="835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10.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3"/>
              <w:ind w:left="46" w:right="128"/>
              <w:rPr>
                <w:sz w:val="28"/>
              </w:rPr>
            </w:pPr>
            <w:r>
              <w:rPr>
                <w:color w:val="202020"/>
                <w:sz w:val="28"/>
              </w:rPr>
              <w:t>Сложносочиненные</w:t>
            </w:r>
            <w:r>
              <w:rPr>
                <w:color w:val="202020"/>
                <w:spacing w:val="-9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сложноподчиненные</w:t>
            </w:r>
            <w:r>
              <w:rPr>
                <w:color w:val="202020"/>
                <w:spacing w:val="-10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предложения.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Бессоюзные</w:t>
            </w:r>
            <w:r>
              <w:rPr>
                <w:color w:val="202020"/>
                <w:spacing w:val="-10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предложения. Пунктуация в сложном предложении. (Задание 3,4</w:t>
            </w:r>
            <w:proofErr w:type="gramStart"/>
            <w:r>
              <w:rPr>
                <w:color w:val="202020"/>
                <w:sz w:val="28"/>
              </w:rPr>
              <w:t>).Анализ</w:t>
            </w:r>
            <w:proofErr w:type="gramEnd"/>
            <w:r>
              <w:rPr>
                <w:color w:val="202020"/>
                <w:sz w:val="28"/>
              </w:rPr>
              <w:t xml:space="preserve"> вариантов ОГЭ.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48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3" w:line="322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14-</w:t>
            </w:r>
          </w:p>
          <w:p w:rsidR="005C1AFC" w:rsidRDefault="00000000">
            <w:pPr>
              <w:pStyle w:val="TableParagraph"/>
              <w:spacing w:before="0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15.11.2023</w:t>
            </w:r>
          </w:p>
        </w:tc>
      </w:tr>
      <w:tr w:rsidR="005C1AFC">
        <w:trPr>
          <w:trHeight w:val="833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11.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Словосочетание.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Виды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связи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слов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словосочетании.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(Задание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pacing w:val="-5"/>
                <w:sz w:val="28"/>
              </w:rPr>
              <w:t>9).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48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3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21-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22.11.2023</w:t>
            </w:r>
          </w:p>
        </w:tc>
      </w:tr>
      <w:tr w:rsidR="005C1AFC">
        <w:trPr>
          <w:trHeight w:val="833"/>
        </w:trPr>
        <w:tc>
          <w:tcPr>
            <w:tcW w:w="809" w:type="dxa"/>
          </w:tcPr>
          <w:p w:rsidR="005C1AFC" w:rsidRDefault="00000000">
            <w:pPr>
              <w:pStyle w:val="TableParagraph"/>
              <w:spacing w:before="12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12.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2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Словосочетание.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Виды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связи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слов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словосочетании.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(Задание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9</w:t>
            </w:r>
            <w:proofErr w:type="gramStart"/>
            <w:r>
              <w:rPr>
                <w:color w:val="202020"/>
                <w:sz w:val="28"/>
              </w:rPr>
              <w:t>).Анализ</w:t>
            </w:r>
            <w:proofErr w:type="gramEnd"/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вариантов</w:t>
            </w:r>
            <w:r>
              <w:rPr>
                <w:color w:val="202020"/>
                <w:spacing w:val="-2"/>
                <w:sz w:val="28"/>
              </w:rPr>
              <w:t xml:space="preserve"> </w:t>
            </w:r>
            <w:r>
              <w:rPr>
                <w:color w:val="202020"/>
                <w:spacing w:val="-4"/>
                <w:sz w:val="28"/>
              </w:rPr>
              <w:t>ОГЭ.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spacing w:before="12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48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4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28-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29.11.2023</w:t>
            </w:r>
          </w:p>
        </w:tc>
      </w:tr>
      <w:tr w:rsidR="005C1AFC">
        <w:trPr>
          <w:trHeight w:val="1157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13.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3"/>
              <w:ind w:left="46" w:right="938"/>
              <w:jc w:val="both"/>
              <w:rPr>
                <w:sz w:val="28"/>
              </w:rPr>
            </w:pPr>
            <w:r>
              <w:rPr>
                <w:color w:val="202020"/>
                <w:sz w:val="28"/>
              </w:rPr>
              <w:t>Правописание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приставок.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Приставки,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оканчивающиеся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на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З -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С,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иноязычные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приставки. Приставки ПРЕ-</w:t>
            </w:r>
            <w:r>
              <w:rPr>
                <w:color w:val="202020"/>
                <w:spacing w:val="-1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</w:t>
            </w:r>
            <w:r>
              <w:rPr>
                <w:color w:val="202020"/>
                <w:spacing w:val="-3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ПРИ</w:t>
            </w:r>
            <w:proofErr w:type="gramStart"/>
            <w:r>
              <w:rPr>
                <w:color w:val="202020"/>
                <w:sz w:val="28"/>
              </w:rPr>
              <w:t>-</w:t>
            </w:r>
            <w:r>
              <w:rPr>
                <w:color w:val="202020"/>
                <w:spacing w:val="-1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;</w:t>
            </w:r>
            <w:proofErr w:type="gramEnd"/>
            <w:r>
              <w:rPr>
                <w:color w:val="202020"/>
                <w:sz w:val="28"/>
              </w:rPr>
              <w:t xml:space="preserve"> Ы,</w:t>
            </w:r>
            <w:r>
              <w:rPr>
                <w:color w:val="202020"/>
                <w:spacing w:val="-1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</w:t>
            </w:r>
            <w:r>
              <w:rPr>
                <w:color w:val="202020"/>
                <w:spacing w:val="-2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после</w:t>
            </w:r>
            <w:r>
              <w:rPr>
                <w:color w:val="202020"/>
                <w:spacing w:val="-2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приставок.</w:t>
            </w:r>
            <w:r>
              <w:rPr>
                <w:color w:val="202020"/>
                <w:spacing w:val="-1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Правописание суффиксов.</w:t>
            </w:r>
            <w:r>
              <w:rPr>
                <w:color w:val="202020"/>
                <w:spacing w:val="-1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Безударные гласные в корне.</w:t>
            </w:r>
            <w:r>
              <w:rPr>
                <w:color w:val="202020"/>
                <w:spacing w:val="80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(Задание 6,7).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48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3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05-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06.12.2023</w:t>
            </w:r>
          </w:p>
        </w:tc>
      </w:tr>
    </w:tbl>
    <w:p w:rsidR="005C1AFC" w:rsidRDefault="005C1AFC">
      <w:pPr>
        <w:spacing w:line="321" w:lineRule="exact"/>
        <w:rPr>
          <w:sz w:val="28"/>
        </w:rPr>
        <w:sectPr w:rsidR="005C1AFC">
          <w:pgSz w:w="16840" w:h="11910" w:orient="landscape"/>
          <w:pgMar w:top="960" w:right="280" w:bottom="280" w:left="200" w:header="720" w:footer="720" w:gutter="0"/>
          <w:cols w:space="720"/>
        </w:sectPr>
      </w:pPr>
    </w:p>
    <w:p w:rsidR="005C1AFC" w:rsidRDefault="005C1AFC">
      <w:pPr>
        <w:pStyle w:val="a3"/>
        <w:spacing w:before="4"/>
        <w:ind w:left="0"/>
        <w:rPr>
          <w:b/>
          <w:i/>
          <w:sz w:val="2"/>
        </w:rPr>
      </w:pPr>
    </w:p>
    <w:tbl>
      <w:tblPr>
        <w:tblW w:w="0" w:type="auto"/>
        <w:tblInd w:w="200" w:type="dxa"/>
        <w:tblBorders>
          <w:top w:val="single" w:sz="18" w:space="0" w:color="000009"/>
          <w:left w:val="single" w:sz="18" w:space="0" w:color="000009"/>
          <w:bottom w:val="single" w:sz="18" w:space="0" w:color="000009"/>
          <w:right w:val="single" w:sz="18" w:space="0" w:color="000009"/>
          <w:insideH w:val="single" w:sz="18" w:space="0" w:color="000009"/>
          <w:insideV w:val="single" w:sz="18" w:space="0" w:color="00000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11598"/>
        <w:gridCol w:w="1126"/>
        <w:gridCol w:w="1524"/>
      </w:tblGrid>
      <w:tr w:rsidR="005C1AFC">
        <w:trPr>
          <w:trHeight w:val="833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14.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 w:line="237" w:lineRule="auto"/>
              <w:ind w:left="46" w:right="128" w:firstLine="139"/>
              <w:rPr>
                <w:sz w:val="28"/>
              </w:rPr>
            </w:pPr>
            <w:r>
              <w:rPr>
                <w:color w:val="202020"/>
                <w:sz w:val="28"/>
              </w:rPr>
              <w:t>Суффиксы</w:t>
            </w:r>
            <w:r>
              <w:rPr>
                <w:color w:val="202020"/>
                <w:spacing w:val="-3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причастий,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отыменных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отглагольных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прилагательных,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наречий.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Чередующиеся корни. (Задание 6,7).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24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4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12-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13.12.2023</w:t>
            </w:r>
          </w:p>
        </w:tc>
      </w:tr>
      <w:tr w:rsidR="005C1AFC">
        <w:trPr>
          <w:trHeight w:val="833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15.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 w:line="237" w:lineRule="auto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Анализ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напечатанного</w:t>
            </w:r>
            <w:r>
              <w:rPr>
                <w:color w:val="202020"/>
                <w:spacing w:val="-3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текста,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отработка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умения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находить</w:t>
            </w:r>
            <w:r>
              <w:rPr>
                <w:color w:val="202020"/>
                <w:spacing w:val="-9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предложение,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котором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содержится информация, необходимая для обоснования ответа на поставленный вопрос. (Задание 10).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24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3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19-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20.12.2023</w:t>
            </w:r>
          </w:p>
        </w:tc>
      </w:tr>
      <w:tr w:rsidR="005C1AFC">
        <w:trPr>
          <w:trHeight w:val="1157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16.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3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Анализ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напечатанного</w:t>
            </w:r>
            <w:r>
              <w:rPr>
                <w:color w:val="202020"/>
                <w:spacing w:val="-3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текста,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отработка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умения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находить</w:t>
            </w:r>
            <w:r>
              <w:rPr>
                <w:color w:val="202020"/>
                <w:spacing w:val="-9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предложение,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котором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содержится информация, необходимая для обоснования ответа на поставленный вопрос. (Задание 10</w:t>
            </w:r>
            <w:proofErr w:type="gramStart"/>
            <w:r>
              <w:rPr>
                <w:color w:val="202020"/>
                <w:sz w:val="28"/>
              </w:rPr>
              <w:t>).Анализ</w:t>
            </w:r>
            <w:proofErr w:type="gramEnd"/>
            <w:r>
              <w:rPr>
                <w:color w:val="202020"/>
                <w:sz w:val="28"/>
              </w:rPr>
              <w:t xml:space="preserve"> вариантов ОГЭ.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24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3" w:line="321" w:lineRule="exact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26-</w:t>
            </w:r>
          </w:p>
          <w:p w:rsidR="005C1AFC" w:rsidRDefault="00000000">
            <w:pPr>
              <w:pStyle w:val="TableParagraph"/>
              <w:spacing w:before="0" w:line="321" w:lineRule="exact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27.12.2023</w:t>
            </w:r>
          </w:p>
        </w:tc>
      </w:tr>
      <w:tr w:rsidR="005C1AFC">
        <w:trPr>
          <w:trHeight w:val="833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17.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 w:line="237" w:lineRule="auto"/>
              <w:ind w:left="46" w:right="128"/>
              <w:rPr>
                <w:sz w:val="28"/>
              </w:rPr>
            </w:pPr>
            <w:r>
              <w:rPr>
                <w:color w:val="202020"/>
                <w:sz w:val="28"/>
              </w:rPr>
              <w:t>Средства</w:t>
            </w:r>
            <w:r>
              <w:rPr>
                <w:color w:val="202020"/>
                <w:spacing w:val="-9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речевой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выразительности.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Отработка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умения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квалифицировать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средства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речевой выразительности. (Задание 11).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24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01.2024</w:t>
            </w:r>
          </w:p>
        </w:tc>
      </w:tr>
      <w:tr w:rsidR="005C1AFC">
        <w:trPr>
          <w:trHeight w:val="833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18.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 w:line="237" w:lineRule="auto"/>
              <w:ind w:left="46" w:right="128"/>
              <w:rPr>
                <w:sz w:val="28"/>
              </w:rPr>
            </w:pPr>
            <w:r>
              <w:rPr>
                <w:color w:val="202020"/>
                <w:sz w:val="28"/>
              </w:rPr>
              <w:t>Средства</w:t>
            </w:r>
            <w:r>
              <w:rPr>
                <w:color w:val="202020"/>
                <w:spacing w:val="-9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речевой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выразительности.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Отработка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умения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квалифицировать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средства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речевой выразительности. (Задание 11). Анализ вариантов ОГЭ.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24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01.2024</w:t>
            </w:r>
          </w:p>
        </w:tc>
      </w:tr>
      <w:tr w:rsidR="005C1AFC">
        <w:trPr>
          <w:trHeight w:val="833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19.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 w:line="237" w:lineRule="auto"/>
              <w:ind w:left="46" w:right="128"/>
              <w:rPr>
                <w:sz w:val="28"/>
              </w:rPr>
            </w:pPr>
            <w:r>
              <w:rPr>
                <w:color w:val="202020"/>
                <w:sz w:val="28"/>
              </w:rPr>
              <w:t>Лексическое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значение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слова.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Синонимы.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Антонимы.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Омонимы.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Слово</w:t>
            </w:r>
            <w:r>
              <w:rPr>
                <w:color w:val="202020"/>
                <w:spacing w:val="-3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контексте.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 xml:space="preserve">(Задание </w:t>
            </w:r>
            <w:r>
              <w:rPr>
                <w:color w:val="202020"/>
                <w:spacing w:val="-4"/>
                <w:sz w:val="28"/>
              </w:rPr>
              <w:t>12).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24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01.2024</w:t>
            </w:r>
          </w:p>
        </w:tc>
      </w:tr>
      <w:tr w:rsidR="005C1AFC">
        <w:trPr>
          <w:trHeight w:val="511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20.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Лексическое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значение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слова.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Фразеологизмы.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Слово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контексте.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(Задание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pacing w:val="-4"/>
                <w:sz w:val="28"/>
              </w:rPr>
              <w:t>12).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24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02.2024</w:t>
            </w:r>
          </w:p>
        </w:tc>
      </w:tr>
      <w:tr w:rsidR="005C1AFC">
        <w:trPr>
          <w:trHeight w:val="511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21.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Выполнение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заданий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2-12.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Варианты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proofErr w:type="gramStart"/>
            <w:r>
              <w:rPr>
                <w:color w:val="202020"/>
                <w:sz w:val="28"/>
              </w:rPr>
              <w:t>ОГЭ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pacing w:val="-10"/>
                <w:sz w:val="28"/>
              </w:rPr>
              <w:t>.</w:t>
            </w:r>
            <w:proofErr w:type="gramEnd"/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24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02.2024</w:t>
            </w:r>
          </w:p>
        </w:tc>
      </w:tr>
      <w:tr w:rsidR="005C1AFC">
        <w:trPr>
          <w:trHeight w:val="511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22.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Выполнение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заданий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2-12.</w:t>
            </w:r>
            <w:r>
              <w:rPr>
                <w:color w:val="202020"/>
                <w:spacing w:val="5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Варианты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proofErr w:type="gramStart"/>
            <w:r>
              <w:rPr>
                <w:color w:val="202020"/>
                <w:sz w:val="28"/>
              </w:rPr>
              <w:t>ОГЭ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pacing w:val="-10"/>
                <w:sz w:val="28"/>
              </w:rPr>
              <w:t>.</w:t>
            </w:r>
            <w:proofErr w:type="gramEnd"/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24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02.2024</w:t>
            </w:r>
          </w:p>
        </w:tc>
      </w:tr>
      <w:tr w:rsidR="005C1AFC">
        <w:trPr>
          <w:trHeight w:val="514"/>
        </w:trPr>
        <w:tc>
          <w:tcPr>
            <w:tcW w:w="809" w:type="dxa"/>
          </w:tcPr>
          <w:p w:rsidR="005C1AFC" w:rsidRDefault="00000000">
            <w:pPr>
              <w:pStyle w:val="TableParagraph"/>
              <w:spacing w:before="13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23.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3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Выполнение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заданий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2-12.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Варианты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proofErr w:type="gramStart"/>
            <w:r>
              <w:rPr>
                <w:color w:val="202020"/>
                <w:sz w:val="28"/>
              </w:rPr>
              <w:t>ОГЭ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pacing w:val="-10"/>
                <w:sz w:val="28"/>
              </w:rPr>
              <w:t>.</w:t>
            </w:r>
            <w:proofErr w:type="gramEnd"/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spacing w:before="13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24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3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02.2024</w:t>
            </w:r>
          </w:p>
        </w:tc>
      </w:tr>
      <w:tr w:rsidR="005C1AFC">
        <w:trPr>
          <w:trHeight w:val="512"/>
        </w:trPr>
        <w:tc>
          <w:tcPr>
            <w:tcW w:w="809" w:type="dxa"/>
          </w:tcPr>
          <w:p w:rsidR="005C1AFC" w:rsidRDefault="00000000">
            <w:pPr>
              <w:pStyle w:val="TableParagraph"/>
              <w:spacing w:before="12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24.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2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Понятие</w:t>
            </w:r>
            <w:r>
              <w:rPr>
                <w:color w:val="202020"/>
                <w:spacing w:val="-9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сочинении-рассуждении.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Критерии</w:t>
            </w:r>
            <w:r>
              <w:rPr>
                <w:color w:val="202020"/>
                <w:spacing w:val="-9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оценки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сочинения.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Тема,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идея,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проблема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pacing w:val="-2"/>
                <w:sz w:val="28"/>
              </w:rPr>
              <w:t>текста.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spacing w:before="12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24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2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03.03.2024</w:t>
            </w:r>
          </w:p>
        </w:tc>
      </w:tr>
      <w:tr w:rsidR="005C1AFC">
        <w:trPr>
          <w:trHeight w:val="511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25.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Позиция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автора.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Собственная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позиция.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Подбор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аргументов.</w:t>
            </w:r>
            <w:r>
              <w:rPr>
                <w:color w:val="202020"/>
                <w:spacing w:val="-10"/>
                <w:sz w:val="28"/>
              </w:rPr>
              <w:t xml:space="preserve"> </w:t>
            </w:r>
            <w:r>
              <w:rPr>
                <w:color w:val="202020"/>
                <w:spacing w:val="-4"/>
                <w:sz w:val="28"/>
              </w:rPr>
              <w:t>ВШТ.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24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10.03.2024</w:t>
            </w:r>
          </w:p>
        </w:tc>
      </w:tr>
      <w:tr w:rsidR="005C1AFC">
        <w:trPr>
          <w:trHeight w:val="835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26.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 w:line="237" w:lineRule="auto"/>
              <w:ind w:left="46" w:right="128"/>
              <w:rPr>
                <w:sz w:val="28"/>
              </w:rPr>
            </w:pPr>
            <w:r>
              <w:rPr>
                <w:color w:val="202020"/>
                <w:sz w:val="28"/>
              </w:rPr>
              <w:t>Композиция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сочинения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(тезис,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аргументы,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вывод).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Оформление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вступления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концовки сочинения. Анализ ВШТ.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24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rPr>
                <w:sz w:val="28"/>
              </w:rPr>
            </w:pPr>
            <w:r>
              <w:rPr>
                <w:color w:val="202020"/>
                <w:sz w:val="28"/>
              </w:rPr>
              <w:t>03</w:t>
            </w:r>
            <w:r>
              <w:rPr>
                <w:color w:val="202020"/>
                <w:spacing w:val="1"/>
                <w:sz w:val="28"/>
              </w:rPr>
              <w:t xml:space="preserve"> </w:t>
            </w:r>
            <w:r>
              <w:rPr>
                <w:color w:val="202020"/>
                <w:spacing w:val="-2"/>
                <w:sz w:val="28"/>
              </w:rPr>
              <w:t>.2024</w:t>
            </w:r>
          </w:p>
        </w:tc>
      </w:tr>
    </w:tbl>
    <w:p w:rsidR="005C1AFC" w:rsidRDefault="005C1AFC">
      <w:pPr>
        <w:rPr>
          <w:sz w:val="28"/>
        </w:rPr>
        <w:sectPr w:rsidR="005C1AFC">
          <w:pgSz w:w="16840" w:h="11910" w:orient="landscape"/>
          <w:pgMar w:top="960" w:right="280" w:bottom="280" w:left="200" w:header="720" w:footer="720" w:gutter="0"/>
          <w:cols w:space="720"/>
        </w:sectPr>
      </w:pPr>
    </w:p>
    <w:p w:rsidR="005C1AFC" w:rsidRDefault="005C1AFC">
      <w:pPr>
        <w:pStyle w:val="a3"/>
        <w:spacing w:before="4"/>
        <w:ind w:left="0"/>
        <w:rPr>
          <w:b/>
          <w:i/>
          <w:sz w:val="2"/>
        </w:rPr>
      </w:pPr>
    </w:p>
    <w:tbl>
      <w:tblPr>
        <w:tblW w:w="0" w:type="auto"/>
        <w:tblInd w:w="200" w:type="dxa"/>
        <w:tblBorders>
          <w:top w:val="single" w:sz="18" w:space="0" w:color="000009"/>
          <w:left w:val="single" w:sz="18" w:space="0" w:color="000009"/>
          <w:bottom w:val="single" w:sz="18" w:space="0" w:color="000009"/>
          <w:right w:val="single" w:sz="18" w:space="0" w:color="000009"/>
          <w:insideH w:val="single" w:sz="18" w:space="0" w:color="000009"/>
          <w:insideV w:val="single" w:sz="18" w:space="0" w:color="00000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11598"/>
        <w:gridCol w:w="1126"/>
        <w:gridCol w:w="1512"/>
      </w:tblGrid>
      <w:tr w:rsidR="005C1AFC">
        <w:trPr>
          <w:trHeight w:val="512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27.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Написание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сочинения-рассуждения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на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тему,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связанную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анализом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текста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(Задание</w:t>
            </w:r>
            <w:r>
              <w:rPr>
                <w:color w:val="202020"/>
                <w:spacing w:val="-9"/>
                <w:sz w:val="28"/>
              </w:rPr>
              <w:t xml:space="preserve"> </w:t>
            </w:r>
            <w:r>
              <w:rPr>
                <w:color w:val="202020"/>
                <w:spacing w:val="-2"/>
                <w:sz w:val="28"/>
              </w:rPr>
              <w:t>13.1).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12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03.2024</w:t>
            </w:r>
          </w:p>
        </w:tc>
      </w:tr>
      <w:tr w:rsidR="005C1AFC">
        <w:trPr>
          <w:trHeight w:val="511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28.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Написание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сочинения-рассуждения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на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тему,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связанную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анализом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текста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(Задание</w:t>
            </w:r>
            <w:r>
              <w:rPr>
                <w:color w:val="202020"/>
                <w:spacing w:val="-9"/>
                <w:sz w:val="28"/>
              </w:rPr>
              <w:t xml:space="preserve"> </w:t>
            </w:r>
            <w:r>
              <w:rPr>
                <w:color w:val="202020"/>
                <w:spacing w:val="-2"/>
                <w:sz w:val="28"/>
              </w:rPr>
              <w:t>13.2).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12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04.2024</w:t>
            </w:r>
          </w:p>
        </w:tc>
      </w:tr>
      <w:tr w:rsidR="005C1AFC">
        <w:trPr>
          <w:trHeight w:val="511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29.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Написание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сочинения-рассуждения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на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тему,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связанную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анализом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текста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(Задание</w:t>
            </w:r>
            <w:r>
              <w:rPr>
                <w:color w:val="202020"/>
                <w:spacing w:val="-9"/>
                <w:sz w:val="28"/>
              </w:rPr>
              <w:t xml:space="preserve"> </w:t>
            </w:r>
            <w:r>
              <w:rPr>
                <w:color w:val="202020"/>
                <w:spacing w:val="-2"/>
                <w:sz w:val="28"/>
              </w:rPr>
              <w:t>13.3).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12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04.2024</w:t>
            </w:r>
          </w:p>
        </w:tc>
      </w:tr>
      <w:tr w:rsidR="005C1AFC">
        <w:trPr>
          <w:trHeight w:val="833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30.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 w:line="237" w:lineRule="auto"/>
              <w:ind w:left="46" w:right="128"/>
              <w:rPr>
                <w:sz w:val="28"/>
              </w:rPr>
            </w:pPr>
            <w:r>
              <w:rPr>
                <w:color w:val="202020"/>
                <w:sz w:val="28"/>
              </w:rPr>
              <w:t>Анализ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написанного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сочинения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по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выбору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учащихся.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Классификация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речевых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 грамматических ошибок.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12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04.2024</w:t>
            </w:r>
          </w:p>
        </w:tc>
      </w:tr>
      <w:tr w:rsidR="005C1AFC">
        <w:trPr>
          <w:trHeight w:val="834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31.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6" w:line="237" w:lineRule="auto"/>
              <w:ind w:left="46" w:right="128"/>
              <w:rPr>
                <w:sz w:val="28"/>
              </w:rPr>
            </w:pPr>
            <w:r>
              <w:rPr>
                <w:color w:val="202020"/>
                <w:sz w:val="28"/>
              </w:rPr>
              <w:t>Анализ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написанного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сочинения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по</w:t>
            </w:r>
            <w:r>
              <w:rPr>
                <w:color w:val="202020"/>
                <w:spacing w:val="-4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выбору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учащихся.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Классификация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речевых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и грамматических ошибок.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12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04.2024</w:t>
            </w:r>
          </w:p>
        </w:tc>
      </w:tr>
      <w:tr w:rsidR="005C1AFC">
        <w:trPr>
          <w:trHeight w:val="511"/>
        </w:trPr>
        <w:tc>
          <w:tcPr>
            <w:tcW w:w="809" w:type="dxa"/>
          </w:tcPr>
          <w:p w:rsidR="005C1AFC" w:rsidRDefault="00000000">
            <w:pPr>
              <w:pStyle w:val="TableParagraph"/>
              <w:spacing w:before="13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32.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3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Репетиционный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экзамен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формате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ОГЭ.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Написание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pacing w:val="-2"/>
                <w:sz w:val="28"/>
              </w:rPr>
              <w:t>изложения.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spacing w:before="13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12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3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05.2024</w:t>
            </w:r>
          </w:p>
        </w:tc>
      </w:tr>
      <w:tr w:rsidR="005C1AFC">
        <w:trPr>
          <w:trHeight w:val="514"/>
        </w:trPr>
        <w:tc>
          <w:tcPr>
            <w:tcW w:w="809" w:type="dxa"/>
          </w:tcPr>
          <w:p w:rsidR="005C1AFC" w:rsidRDefault="00000000">
            <w:pPr>
              <w:pStyle w:val="TableParagraph"/>
              <w:spacing w:before="13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33.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spacing w:before="13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Репетиционный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экзамен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формате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ОГЭ.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Выполнение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заданий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2-</w:t>
            </w:r>
            <w:r>
              <w:rPr>
                <w:color w:val="202020"/>
                <w:spacing w:val="-5"/>
                <w:sz w:val="28"/>
              </w:rPr>
              <w:t>12.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spacing w:before="13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12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spacing w:before="13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05.2024</w:t>
            </w:r>
          </w:p>
        </w:tc>
      </w:tr>
      <w:tr w:rsidR="005C1AFC">
        <w:trPr>
          <w:trHeight w:val="511"/>
        </w:trPr>
        <w:tc>
          <w:tcPr>
            <w:tcW w:w="809" w:type="dxa"/>
          </w:tcPr>
          <w:p w:rsidR="005C1AFC" w:rsidRDefault="00000000">
            <w:pPr>
              <w:pStyle w:val="TableParagraph"/>
              <w:ind w:left="73"/>
              <w:jc w:val="center"/>
              <w:rPr>
                <w:sz w:val="28"/>
              </w:rPr>
            </w:pPr>
            <w:r>
              <w:rPr>
                <w:color w:val="202020"/>
                <w:spacing w:val="-5"/>
                <w:sz w:val="28"/>
              </w:rPr>
              <w:t>34.</w:t>
            </w:r>
          </w:p>
        </w:tc>
        <w:tc>
          <w:tcPr>
            <w:tcW w:w="11598" w:type="dxa"/>
          </w:tcPr>
          <w:p w:rsidR="005C1AFC" w:rsidRDefault="00000000">
            <w:pPr>
              <w:pStyle w:val="TableParagraph"/>
              <w:ind w:left="46"/>
              <w:rPr>
                <w:sz w:val="28"/>
              </w:rPr>
            </w:pPr>
            <w:r>
              <w:rPr>
                <w:color w:val="202020"/>
                <w:sz w:val="28"/>
              </w:rPr>
              <w:t>Репетиционный</w:t>
            </w:r>
            <w:r>
              <w:rPr>
                <w:color w:val="202020"/>
                <w:spacing w:val="-9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экзамен</w:t>
            </w:r>
            <w:r>
              <w:rPr>
                <w:color w:val="202020"/>
                <w:spacing w:val="-5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в</w:t>
            </w:r>
            <w:r>
              <w:rPr>
                <w:color w:val="202020"/>
                <w:spacing w:val="-7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формате</w:t>
            </w:r>
            <w:r>
              <w:rPr>
                <w:color w:val="202020"/>
                <w:spacing w:val="-6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ОГЭ.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z w:val="28"/>
              </w:rPr>
              <w:t>Написание</w:t>
            </w:r>
            <w:r>
              <w:rPr>
                <w:color w:val="202020"/>
                <w:spacing w:val="-8"/>
                <w:sz w:val="28"/>
              </w:rPr>
              <w:t xml:space="preserve"> </w:t>
            </w:r>
            <w:r>
              <w:rPr>
                <w:color w:val="202020"/>
                <w:spacing w:val="-2"/>
                <w:sz w:val="28"/>
              </w:rPr>
              <w:t>сочинения.</w:t>
            </w:r>
          </w:p>
        </w:tc>
        <w:tc>
          <w:tcPr>
            <w:tcW w:w="1126" w:type="dxa"/>
          </w:tcPr>
          <w:p w:rsidR="005C1AFC" w:rsidRDefault="00000000">
            <w:pPr>
              <w:pStyle w:val="TableParagraph"/>
              <w:ind w:left="71"/>
              <w:jc w:val="center"/>
              <w:rPr>
                <w:sz w:val="28"/>
              </w:rPr>
            </w:pPr>
            <w:r>
              <w:rPr>
                <w:color w:val="202020"/>
                <w:spacing w:val="-10"/>
                <w:sz w:val="28"/>
              </w:rPr>
              <w:t>1</w:t>
            </w:r>
          </w:p>
        </w:tc>
        <w:tc>
          <w:tcPr>
            <w:tcW w:w="1512" w:type="dxa"/>
            <w:tcBorders>
              <w:right w:val="single" w:sz="4" w:space="0" w:color="000000"/>
            </w:tcBorders>
          </w:tcPr>
          <w:p w:rsidR="005C1AFC" w:rsidRDefault="00000000">
            <w:pPr>
              <w:pStyle w:val="TableParagraph"/>
              <w:rPr>
                <w:sz w:val="28"/>
              </w:rPr>
            </w:pPr>
            <w:r>
              <w:rPr>
                <w:color w:val="202020"/>
                <w:spacing w:val="-2"/>
                <w:sz w:val="28"/>
              </w:rPr>
              <w:t>05.2024</w:t>
            </w:r>
          </w:p>
        </w:tc>
      </w:tr>
    </w:tbl>
    <w:p w:rsidR="005C1AFC" w:rsidRDefault="005C1AFC">
      <w:pPr>
        <w:pStyle w:val="a3"/>
        <w:spacing w:before="0"/>
        <w:ind w:left="0"/>
        <w:rPr>
          <w:b/>
          <w:i/>
        </w:rPr>
      </w:pPr>
    </w:p>
    <w:p w:rsidR="005C1AFC" w:rsidRDefault="005C1AFC">
      <w:pPr>
        <w:pStyle w:val="a3"/>
        <w:spacing w:before="302"/>
        <w:ind w:left="0"/>
        <w:rPr>
          <w:b/>
          <w:i/>
        </w:rPr>
      </w:pPr>
    </w:p>
    <w:p w:rsidR="005C1AFC" w:rsidRDefault="00000000">
      <w:pPr>
        <w:ind w:right="1115"/>
        <w:jc w:val="center"/>
        <w:rPr>
          <w:b/>
          <w:i/>
          <w:sz w:val="28"/>
        </w:rPr>
      </w:pPr>
      <w:r>
        <w:rPr>
          <w:b/>
          <w:i/>
          <w:sz w:val="28"/>
        </w:rPr>
        <w:t>Работа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со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слабоуспевающими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учащимися</w:t>
      </w:r>
    </w:p>
    <w:p w:rsidR="005C1AFC" w:rsidRDefault="00000000">
      <w:pPr>
        <w:spacing w:before="148"/>
        <w:ind w:left="2777" w:right="3255"/>
        <w:jc w:val="center"/>
        <w:rPr>
          <w:b/>
          <w:i/>
          <w:sz w:val="28"/>
        </w:rPr>
      </w:pPr>
      <w:r>
        <w:rPr>
          <w:b/>
          <w:i/>
          <w:color w:val="202020"/>
          <w:sz w:val="28"/>
        </w:rPr>
        <w:t>Цели</w:t>
      </w:r>
      <w:r>
        <w:rPr>
          <w:b/>
          <w:i/>
          <w:color w:val="202020"/>
          <w:spacing w:val="-2"/>
          <w:sz w:val="28"/>
        </w:rPr>
        <w:t xml:space="preserve"> </w:t>
      </w:r>
      <w:r>
        <w:rPr>
          <w:b/>
          <w:i/>
          <w:color w:val="202020"/>
          <w:sz w:val="28"/>
        </w:rPr>
        <w:t>и</w:t>
      </w:r>
      <w:r>
        <w:rPr>
          <w:b/>
          <w:i/>
          <w:color w:val="202020"/>
          <w:spacing w:val="-3"/>
          <w:sz w:val="28"/>
        </w:rPr>
        <w:t xml:space="preserve"> </w:t>
      </w:r>
      <w:r>
        <w:rPr>
          <w:b/>
          <w:i/>
          <w:color w:val="202020"/>
          <w:spacing w:val="-2"/>
          <w:sz w:val="28"/>
        </w:rPr>
        <w:t>задачи</w:t>
      </w:r>
    </w:p>
    <w:p w:rsidR="005C1AFC" w:rsidRDefault="005C1AFC">
      <w:pPr>
        <w:pStyle w:val="a3"/>
        <w:spacing w:before="300"/>
        <w:ind w:left="0"/>
        <w:rPr>
          <w:b/>
          <w:i/>
        </w:rPr>
      </w:pPr>
    </w:p>
    <w:p w:rsidR="005C1AFC" w:rsidRDefault="00000000">
      <w:pPr>
        <w:pStyle w:val="a3"/>
        <w:spacing w:before="0" w:line="237" w:lineRule="auto"/>
        <w:ind w:right="1062"/>
      </w:pPr>
      <w:r>
        <w:rPr>
          <w:b/>
        </w:rPr>
        <w:t>Цель</w:t>
      </w:r>
      <w:r>
        <w:rPr>
          <w:b/>
          <w:spacing w:val="-3"/>
        </w:rPr>
        <w:t xml:space="preserve"> </w:t>
      </w:r>
      <w:r>
        <w:rPr>
          <w:b/>
        </w:rPr>
        <w:t>работы</w:t>
      </w:r>
      <w:r>
        <w:t>:</w:t>
      </w:r>
      <w:r>
        <w:rPr>
          <w:spacing w:val="-2"/>
        </w:rPr>
        <w:t xml:space="preserve"> </w:t>
      </w:r>
      <w:r>
        <w:t>ликвидация</w:t>
      </w:r>
      <w:r>
        <w:rPr>
          <w:spacing w:val="-3"/>
        </w:rPr>
        <w:t xml:space="preserve"> </w:t>
      </w:r>
      <w:r>
        <w:t>пробелов</w:t>
      </w:r>
      <w:r>
        <w:rPr>
          <w:spacing w:val="-4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учащихся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русскому</w:t>
      </w:r>
      <w:r>
        <w:rPr>
          <w:spacing w:val="-4"/>
        </w:rPr>
        <w:t xml:space="preserve"> </w:t>
      </w:r>
      <w:r>
        <w:t>языку,</w:t>
      </w:r>
      <w:r>
        <w:rPr>
          <w:spacing w:val="-4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условий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успешного</w:t>
      </w:r>
      <w:r>
        <w:rPr>
          <w:spacing w:val="-2"/>
        </w:rPr>
        <w:t xml:space="preserve"> </w:t>
      </w:r>
      <w:r>
        <w:t>индивидуального развития ребенка.</w:t>
      </w:r>
    </w:p>
    <w:p w:rsidR="005C1AFC" w:rsidRDefault="00000000">
      <w:pPr>
        <w:pStyle w:val="1"/>
        <w:spacing w:before="155"/>
        <w:jc w:val="left"/>
      </w:pPr>
      <w:r>
        <w:rPr>
          <w:spacing w:val="-2"/>
        </w:rPr>
        <w:t>Задачи:</w:t>
      </w:r>
    </w:p>
    <w:p w:rsidR="005C1AFC" w:rsidRDefault="00000000">
      <w:pPr>
        <w:pStyle w:val="a3"/>
        <w:spacing w:before="146"/>
      </w:pPr>
      <w:r>
        <w:t>-создание</w:t>
      </w:r>
      <w:r>
        <w:rPr>
          <w:spacing w:val="-8"/>
        </w:rPr>
        <w:t xml:space="preserve"> </w:t>
      </w:r>
      <w:r>
        <w:t>ситуации</w:t>
      </w:r>
      <w:r>
        <w:rPr>
          <w:spacing w:val="-9"/>
        </w:rPr>
        <w:t xml:space="preserve"> </w:t>
      </w:r>
      <w:r>
        <w:t>успеха,</w:t>
      </w:r>
      <w:r>
        <w:rPr>
          <w:spacing w:val="-8"/>
        </w:rPr>
        <w:t xml:space="preserve"> </w:t>
      </w:r>
      <w:r>
        <w:t>наиболее</w:t>
      </w:r>
      <w:r>
        <w:rPr>
          <w:spacing w:val="-7"/>
        </w:rPr>
        <w:t xml:space="preserve"> </w:t>
      </w:r>
      <w:r>
        <w:t>эффективного</w:t>
      </w:r>
      <w:r>
        <w:rPr>
          <w:spacing w:val="-7"/>
        </w:rPr>
        <w:t xml:space="preserve"> </w:t>
      </w:r>
      <w:r>
        <w:t>стимула</w:t>
      </w:r>
      <w:r>
        <w:rPr>
          <w:spacing w:val="-7"/>
        </w:rPr>
        <w:t xml:space="preserve"> </w:t>
      </w:r>
      <w:r>
        <w:t>познавательной</w:t>
      </w:r>
      <w:r>
        <w:rPr>
          <w:spacing w:val="-9"/>
        </w:rPr>
        <w:t xml:space="preserve"> </w:t>
      </w:r>
      <w:r>
        <w:rPr>
          <w:spacing w:val="-2"/>
        </w:rPr>
        <w:t>деятельности;</w:t>
      </w:r>
    </w:p>
    <w:p w:rsidR="005C1AFC" w:rsidRDefault="00000000">
      <w:pPr>
        <w:pStyle w:val="a3"/>
      </w:pPr>
      <w:r>
        <w:t>-пробуждение</w:t>
      </w:r>
      <w:r>
        <w:rPr>
          <w:spacing w:val="-7"/>
        </w:rPr>
        <w:t xml:space="preserve"> </w:t>
      </w:r>
      <w:r>
        <w:t>сознательного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подготовке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rPr>
          <w:spacing w:val="-4"/>
        </w:rPr>
        <w:t>ОГЭ;</w:t>
      </w:r>
    </w:p>
    <w:p w:rsidR="005C1AFC" w:rsidRDefault="00000000">
      <w:pPr>
        <w:pStyle w:val="a3"/>
        <w:spacing w:before="148"/>
      </w:pPr>
      <w:r>
        <w:t>-создание</w:t>
      </w:r>
      <w:r>
        <w:rPr>
          <w:spacing w:val="-9"/>
        </w:rPr>
        <w:t xml:space="preserve"> </w:t>
      </w:r>
      <w:r>
        <w:t>благожелательного</w:t>
      </w:r>
      <w:r>
        <w:rPr>
          <w:spacing w:val="-9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учителя,</w:t>
      </w:r>
      <w:r>
        <w:rPr>
          <w:spacing w:val="-6"/>
        </w:rPr>
        <w:t xml:space="preserve"> </w:t>
      </w:r>
      <w:r>
        <w:t>окружающих</w:t>
      </w:r>
      <w:r>
        <w:rPr>
          <w:spacing w:val="-6"/>
        </w:rPr>
        <w:t xml:space="preserve"> </w:t>
      </w:r>
      <w:r>
        <w:t>учеников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слабому</w:t>
      </w:r>
      <w:r>
        <w:rPr>
          <w:spacing w:val="-9"/>
        </w:rPr>
        <w:t xml:space="preserve"> </w:t>
      </w:r>
      <w:r>
        <w:rPr>
          <w:spacing w:val="-2"/>
        </w:rPr>
        <w:t>обучающемуся;</w:t>
      </w:r>
    </w:p>
    <w:p w:rsidR="005C1AFC" w:rsidRDefault="005C1AFC">
      <w:pPr>
        <w:sectPr w:rsidR="005C1AFC">
          <w:pgSz w:w="16840" w:h="11910" w:orient="landscape"/>
          <w:pgMar w:top="960" w:right="280" w:bottom="280" w:left="200" w:header="720" w:footer="720" w:gutter="0"/>
          <w:cols w:space="720"/>
        </w:sectPr>
      </w:pPr>
    </w:p>
    <w:p w:rsidR="005C1AFC" w:rsidRDefault="00000000">
      <w:pPr>
        <w:pStyle w:val="a3"/>
        <w:spacing w:before="77"/>
      </w:pPr>
      <w:r>
        <w:lastRenderedPageBreak/>
        <w:t>-вовлечение</w:t>
      </w:r>
      <w:r>
        <w:rPr>
          <w:spacing w:val="-8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совместный</w:t>
      </w:r>
      <w:r>
        <w:rPr>
          <w:spacing w:val="-5"/>
        </w:rPr>
        <w:t xml:space="preserve"> </w:t>
      </w:r>
      <w:r>
        <w:t>поиск</w:t>
      </w:r>
      <w:r>
        <w:rPr>
          <w:spacing w:val="-5"/>
        </w:rPr>
        <w:t xml:space="preserve"> </w:t>
      </w:r>
      <w:r>
        <w:t>форм</w:t>
      </w:r>
      <w:r>
        <w:rPr>
          <w:spacing w:val="-7"/>
        </w:rPr>
        <w:t xml:space="preserve"> </w:t>
      </w:r>
      <w:r>
        <w:t>работы,</w:t>
      </w:r>
      <w:r>
        <w:rPr>
          <w:spacing w:val="-6"/>
        </w:rPr>
        <w:t xml:space="preserve"> </w:t>
      </w:r>
      <w:r>
        <w:t>поля</w:t>
      </w:r>
      <w:r>
        <w:rPr>
          <w:spacing w:val="-4"/>
        </w:rPr>
        <w:t xml:space="preserve"> </w:t>
      </w:r>
      <w:r>
        <w:rPr>
          <w:spacing w:val="-2"/>
        </w:rPr>
        <w:t>деятельности;</w:t>
      </w:r>
    </w:p>
    <w:p w:rsidR="005C1AFC" w:rsidRDefault="00000000">
      <w:pPr>
        <w:pStyle w:val="a3"/>
        <w:spacing w:before="149"/>
      </w:pPr>
      <w:r>
        <w:t>-Мотивация</w:t>
      </w:r>
      <w:r>
        <w:rPr>
          <w:spacing w:val="-12"/>
        </w:rPr>
        <w:t xml:space="preserve"> </w:t>
      </w:r>
      <w:r>
        <w:rPr>
          <w:spacing w:val="-2"/>
        </w:rPr>
        <w:t>обучения;</w:t>
      </w:r>
    </w:p>
    <w:p w:rsidR="005C1AFC" w:rsidRDefault="00000000">
      <w:pPr>
        <w:pStyle w:val="a3"/>
      </w:pPr>
      <w:r>
        <w:t>-Психологическая</w:t>
      </w:r>
      <w:r>
        <w:rPr>
          <w:spacing w:val="-9"/>
        </w:rPr>
        <w:t xml:space="preserve"> </w:t>
      </w:r>
      <w:r>
        <w:t>подготовка</w:t>
      </w:r>
      <w:r>
        <w:rPr>
          <w:spacing w:val="-5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успешные</w:t>
      </w:r>
      <w:r>
        <w:rPr>
          <w:spacing w:val="-6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>сдачи</w:t>
      </w:r>
      <w:r>
        <w:rPr>
          <w:spacing w:val="-5"/>
        </w:rPr>
        <w:t xml:space="preserve"> </w:t>
      </w:r>
      <w:r>
        <w:rPr>
          <w:spacing w:val="-2"/>
        </w:rPr>
        <w:t>экзамена.</w:t>
      </w:r>
    </w:p>
    <w:p w:rsidR="005C1AFC" w:rsidRDefault="005C1AFC">
      <w:pPr>
        <w:pStyle w:val="a3"/>
        <w:spacing w:before="304"/>
        <w:ind w:left="0"/>
      </w:pPr>
    </w:p>
    <w:p w:rsidR="005C1AFC" w:rsidRDefault="00000000">
      <w:pPr>
        <w:pStyle w:val="1"/>
        <w:jc w:val="left"/>
      </w:pPr>
      <w:r>
        <w:t>Формы</w:t>
      </w:r>
      <w:r>
        <w:rPr>
          <w:spacing w:val="-3"/>
        </w:rPr>
        <w:t xml:space="preserve"> </w:t>
      </w:r>
      <w:r>
        <w:rPr>
          <w:spacing w:val="-2"/>
        </w:rPr>
        <w:t>контроля:</w:t>
      </w:r>
    </w:p>
    <w:p w:rsidR="005C1AFC" w:rsidRDefault="00000000">
      <w:pPr>
        <w:pStyle w:val="a3"/>
        <w:spacing w:before="146"/>
      </w:pPr>
      <w:r>
        <w:t>-</w:t>
      </w:r>
      <w:r>
        <w:rPr>
          <w:spacing w:val="-2"/>
        </w:rPr>
        <w:t>тесты;</w:t>
      </w:r>
    </w:p>
    <w:p w:rsidR="005C1AFC" w:rsidRDefault="00000000">
      <w:pPr>
        <w:pStyle w:val="a3"/>
        <w:spacing w:before="152"/>
      </w:pPr>
      <w:r>
        <w:t>-самостоятельные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проверочные</w:t>
      </w:r>
      <w:r>
        <w:rPr>
          <w:spacing w:val="-10"/>
        </w:rPr>
        <w:t xml:space="preserve"> </w:t>
      </w:r>
      <w:r>
        <w:rPr>
          <w:spacing w:val="-2"/>
        </w:rPr>
        <w:t>работы;</w:t>
      </w:r>
    </w:p>
    <w:p w:rsidR="005C1AFC" w:rsidRDefault="00000000">
      <w:pPr>
        <w:pStyle w:val="a3"/>
        <w:spacing w:before="148"/>
      </w:pPr>
      <w:r>
        <w:t>-</w:t>
      </w:r>
      <w:r>
        <w:rPr>
          <w:spacing w:val="-2"/>
        </w:rPr>
        <w:t>собеседования;</w:t>
      </w:r>
    </w:p>
    <w:p w:rsidR="005C1AFC" w:rsidRDefault="00000000">
      <w:pPr>
        <w:pStyle w:val="a3"/>
      </w:pPr>
      <w:r>
        <w:t>-устные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письменные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(зачёты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таблиц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различные</w:t>
      </w:r>
      <w:r>
        <w:rPr>
          <w:spacing w:val="-7"/>
        </w:rPr>
        <w:t xml:space="preserve"> </w:t>
      </w:r>
      <w:r>
        <w:rPr>
          <w:spacing w:val="-2"/>
        </w:rPr>
        <w:t>правила).</w:t>
      </w:r>
    </w:p>
    <w:p w:rsidR="005C1AFC" w:rsidRDefault="00000000">
      <w:pPr>
        <w:pStyle w:val="a3"/>
      </w:pPr>
      <w:r>
        <w:t>-алгоритмы</w:t>
      </w:r>
      <w:r>
        <w:rPr>
          <w:spacing w:val="-12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t>заданий,</w:t>
      </w:r>
      <w:r>
        <w:rPr>
          <w:spacing w:val="-9"/>
        </w:rPr>
        <w:t xml:space="preserve"> </w:t>
      </w:r>
      <w:r>
        <w:t>рекомендованные</w:t>
      </w:r>
      <w:r>
        <w:rPr>
          <w:spacing w:val="-9"/>
        </w:rPr>
        <w:t xml:space="preserve"> </w:t>
      </w:r>
      <w:r>
        <w:rPr>
          <w:spacing w:val="-4"/>
        </w:rPr>
        <w:t>ФИПИ</w:t>
      </w:r>
    </w:p>
    <w:p w:rsidR="005C1AFC" w:rsidRDefault="00000000">
      <w:pPr>
        <w:pStyle w:val="a3"/>
        <w:spacing w:before="148"/>
      </w:pPr>
      <w:r>
        <w:t>-пробные</w:t>
      </w:r>
      <w:r>
        <w:rPr>
          <w:spacing w:val="-11"/>
        </w:rPr>
        <w:t xml:space="preserve"> </w:t>
      </w:r>
      <w:r>
        <w:t>экзаменационные</w:t>
      </w:r>
      <w:r>
        <w:rPr>
          <w:spacing w:val="-12"/>
        </w:rPr>
        <w:t xml:space="preserve"> </w:t>
      </w:r>
      <w:r>
        <w:rPr>
          <w:spacing w:val="-2"/>
        </w:rPr>
        <w:t>работы</w:t>
      </w:r>
    </w:p>
    <w:p w:rsidR="005C1AFC" w:rsidRDefault="005C1AFC">
      <w:pPr>
        <w:pStyle w:val="a3"/>
        <w:spacing w:before="312"/>
        <w:ind w:left="0"/>
      </w:pPr>
    </w:p>
    <w:p w:rsidR="005C1AFC" w:rsidRDefault="00000000">
      <w:pPr>
        <w:ind w:left="1276"/>
        <w:rPr>
          <w:b/>
          <w:i/>
          <w:sz w:val="28"/>
        </w:rPr>
      </w:pPr>
      <w:r>
        <w:rPr>
          <w:b/>
          <w:i/>
          <w:sz w:val="28"/>
        </w:rPr>
        <w:t>Мероприятия</w:t>
      </w:r>
      <w:r>
        <w:rPr>
          <w:b/>
          <w:i/>
          <w:spacing w:val="-11"/>
          <w:sz w:val="28"/>
        </w:rPr>
        <w:t xml:space="preserve"> </w:t>
      </w:r>
      <w:r>
        <w:rPr>
          <w:b/>
          <w:i/>
          <w:sz w:val="28"/>
        </w:rPr>
        <w:t>по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предупреждению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pacing w:val="-2"/>
          <w:sz w:val="28"/>
        </w:rPr>
        <w:t>неуспеваемости:</w:t>
      </w:r>
    </w:p>
    <w:p w:rsidR="005C1AFC" w:rsidRDefault="005C1AFC">
      <w:pPr>
        <w:pStyle w:val="a3"/>
        <w:spacing w:before="138"/>
        <w:ind w:left="0"/>
        <w:rPr>
          <w:b/>
          <w:i/>
        </w:rPr>
      </w:pPr>
    </w:p>
    <w:p w:rsidR="005C1AFC" w:rsidRDefault="00000000">
      <w:pPr>
        <w:pStyle w:val="a3"/>
        <w:spacing w:before="0"/>
      </w:pPr>
      <w:r>
        <w:t>-беседа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родителями</w:t>
      </w:r>
      <w:r>
        <w:rPr>
          <w:spacing w:val="-8"/>
        </w:rPr>
        <w:t xml:space="preserve"> </w:t>
      </w:r>
      <w:r>
        <w:t>“Причины</w:t>
      </w:r>
      <w:r>
        <w:rPr>
          <w:spacing w:val="-7"/>
        </w:rPr>
        <w:t xml:space="preserve"> </w:t>
      </w:r>
      <w:r>
        <w:t>школьной</w:t>
      </w:r>
      <w:r>
        <w:rPr>
          <w:spacing w:val="-7"/>
        </w:rPr>
        <w:t xml:space="preserve"> </w:t>
      </w:r>
      <w:r>
        <w:t>неуспеваемости”,</w:t>
      </w:r>
      <w:r>
        <w:rPr>
          <w:spacing w:val="-8"/>
        </w:rPr>
        <w:t xml:space="preserve"> </w:t>
      </w:r>
      <w:r>
        <w:t>анкетирование</w:t>
      </w:r>
      <w:r>
        <w:rPr>
          <w:spacing w:val="-10"/>
        </w:rPr>
        <w:t xml:space="preserve"> </w:t>
      </w:r>
      <w:r>
        <w:rPr>
          <w:spacing w:val="-2"/>
        </w:rPr>
        <w:t>родителей.</w:t>
      </w:r>
    </w:p>
    <w:p w:rsidR="005C1AFC" w:rsidRDefault="00000000">
      <w:pPr>
        <w:pStyle w:val="a3"/>
      </w:pPr>
      <w:r>
        <w:t>-анкетирование</w:t>
      </w:r>
      <w:r>
        <w:rPr>
          <w:spacing w:val="-8"/>
        </w:rPr>
        <w:t xml:space="preserve"> </w:t>
      </w:r>
      <w:r>
        <w:t>учащегося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выявления</w:t>
      </w:r>
      <w:r>
        <w:rPr>
          <w:spacing w:val="-9"/>
        </w:rPr>
        <w:t xml:space="preserve"> </w:t>
      </w:r>
      <w:r>
        <w:t>причин</w:t>
      </w:r>
      <w:r>
        <w:rPr>
          <w:spacing w:val="-8"/>
        </w:rPr>
        <w:t xml:space="preserve"> </w:t>
      </w:r>
      <w:r>
        <w:rPr>
          <w:spacing w:val="-2"/>
        </w:rPr>
        <w:t>неуспеваемости.</w:t>
      </w:r>
    </w:p>
    <w:p w:rsidR="005C1AFC" w:rsidRDefault="00000000">
      <w:pPr>
        <w:pStyle w:val="a3"/>
      </w:pPr>
      <w:r>
        <w:t>-беседа</w:t>
      </w:r>
      <w:r>
        <w:rPr>
          <w:spacing w:val="-4"/>
        </w:rPr>
        <w:t xml:space="preserve"> </w:t>
      </w:r>
      <w:proofErr w:type="gramStart"/>
      <w:r>
        <w:t>с</w:t>
      </w:r>
      <w:r>
        <w:rPr>
          <w:spacing w:val="-4"/>
        </w:rPr>
        <w:t xml:space="preserve"> </w:t>
      </w:r>
      <w:r>
        <w:t>учащимся</w:t>
      </w:r>
      <w:proofErr w:type="gramEnd"/>
      <w:r>
        <w:rPr>
          <w:spacing w:val="-6"/>
        </w:rPr>
        <w:t xml:space="preserve"> </w:t>
      </w:r>
      <w:r>
        <w:t>“Что</w:t>
      </w:r>
      <w:r>
        <w:rPr>
          <w:spacing w:val="-4"/>
        </w:rPr>
        <w:t xml:space="preserve"> </w:t>
      </w:r>
      <w:r>
        <w:t>мне</w:t>
      </w:r>
      <w:r>
        <w:rPr>
          <w:spacing w:val="-3"/>
        </w:rPr>
        <w:t xml:space="preserve"> </w:t>
      </w:r>
      <w:r>
        <w:t>мешает</w:t>
      </w:r>
      <w:r>
        <w:rPr>
          <w:spacing w:val="-3"/>
        </w:rPr>
        <w:t xml:space="preserve"> </w:t>
      </w:r>
      <w:r>
        <w:rPr>
          <w:spacing w:val="-2"/>
        </w:rPr>
        <w:t>учиться?”</w:t>
      </w:r>
    </w:p>
    <w:p w:rsidR="005C1AFC" w:rsidRDefault="00000000">
      <w:pPr>
        <w:pStyle w:val="a3"/>
        <w:spacing w:before="149"/>
      </w:pPr>
      <w:r>
        <w:t>-дополнительные</w:t>
      </w:r>
      <w:r>
        <w:rPr>
          <w:spacing w:val="-9"/>
        </w:rPr>
        <w:t xml:space="preserve"> </w:t>
      </w:r>
      <w:r>
        <w:t>занятия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учеником</w:t>
      </w:r>
      <w:r>
        <w:rPr>
          <w:spacing w:val="-10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уроков</w:t>
      </w:r>
      <w:r>
        <w:rPr>
          <w:spacing w:val="-8"/>
        </w:rPr>
        <w:t xml:space="preserve"> </w:t>
      </w:r>
      <w:r>
        <w:t>(систематические)</w:t>
      </w:r>
      <w:r>
        <w:rPr>
          <w:spacing w:val="-3"/>
        </w:rPr>
        <w:t xml:space="preserve"> </w:t>
      </w:r>
      <w:r>
        <w:t>каждую</w:t>
      </w:r>
      <w:r>
        <w:rPr>
          <w:spacing w:val="-6"/>
        </w:rPr>
        <w:t xml:space="preserve"> </w:t>
      </w:r>
      <w:r>
        <w:rPr>
          <w:spacing w:val="-2"/>
        </w:rPr>
        <w:t>неделю.</w:t>
      </w:r>
    </w:p>
    <w:p w:rsidR="005C1AFC" w:rsidRDefault="00000000">
      <w:pPr>
        <w:pStyle w:val="a3"/>
        <w:spacing w:before="156" w:line="237" w:lineRule="auto"/>
        <w:ind w:right="1062"/>
      </w:pPr>
      <w:r>
        <w:t>-стимулирование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(поощрение,</w:t>
      </w:r>
      <w:r>
        <w:rPr>
          <w:spacing w:val="-4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успеха,</w:t>
      </w:r>
      <w:r>
        <w:rPr>
          <w:spacing w:val="-6"/>
        </w:rPr>
        <w:t xml:space="preserve"> </w:t>
      </w:r>
      <w:r>
        <w:t>побуждение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активному</w:t>
      </w:r>
      <w:r>
        <w:rPr>
          <w:spacing w:val="-7"/>
        </w:rPr>
        <w:t xml:space="preserve"> </w:t>
      </w:r>
      <w:r>
        <w:t>труду):</w:t>
      </w:r>
      <w:r>
        <w:rPr>
          <w:spacing w:val="-2"/>
        </w:rPr>
        <w:t xml:space="preserve"> </w:t>
      </w:r>
      <w:r>
        <w:t xml:space="preserve">задания познавательного характера, дифференцированные самостоятельные работы, вовлечение во внеклассную творческую </w:t>
      </w:r>
      <w:r>
        <w:rPr>
          <w:spacing w:val="-2"/>
        </w:rPr>
        <w:t>деятельность</w:t>
      </w:r>
    </w:p>
    <w:p w:rsidR="005C1AFC" w:rsidRDefault="00000000">
      <w:pPr>
        <w:pStyle w:val="a3"/>
        <w:spacing w:before="154"/>
      </w:pPr>
      <w:r>
        <w:t>ежедневно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этапах</w:t>
      </w:r>
      <w:r>
        <w:rPr>
          <w:spacing w:val="-4"/>
        </w:rPr>
        <w:t xml:space="preserve"> </w:t>
      </w:r>
      <w:r>
        <w:rPr>
          <w:spacing w:val="-2"/>
        </w:rPr>
        <w:t>урока.</w:t>
      </w:r>
    </w:p>
    <w:p w:rsidR="005C1AFC" w:rsidRDefault="005C1AFC">
      <w:pPr>
        <w:sectPr w:rsidR="005C1AFC">
          <w:pgSz w:w="16840" w:h="11910" w:orient="landscape"/>
          <w:pgMar w:top="900" w:right="280" w:bottom="280" w:left="200" w:header="720" w:footer="720" w:gutter="0"/>
          <w:cols w:space="720"/>
        </w:sectPr>
      </w:pPr>
    </w:p>
    <w:p w:rsidR="005C1AFC" w:rsidRDefault="00000000">
      <w:pPr>
        <w:pStyle w:val="a3"/>
        <w:spacing w:before="77"/>
      </w:pPr>
      <w:r>
        <w:lastRenderedPageBreak/>
        <w:t>-опрос</w:t>
      </w:r>
      <w:r>
        <w:rPr>
          <w:spacing w:val="-5"/>
        </w:rPr>
        <w:t xml:space="preserve"> </w:t>
      </w:r>
      <w:r>
        <w:t>ученика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уроках:</w:t>
      </w:r>
      <w:r>
        <w:rPr>
          <w:spacing w:val="-3"/>
        </w:rPr>
        <w:t xml:space="preserve"> </w:t>
      </w:r>
      <w:r>
        <w:t>устно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письменно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индивидуальной</w:t>
      </w:r>
      <w:r>
        <w:rPr>
          <w:spacing w:val="-4"/>
        </w:rPr>
        <w:t xml:space="preserve"> </w:t>
      </w:r>
      <w:r>
        <w:t>карточке-заданию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каждом</w:t>
      </w:r>
      <w:r>
        <w:rPr>
          <w:spacing w:val="-4"/>
        </w:rPr>
        <w:t xml:space="preserve"> </w:t>
      </w:r>
      <w:r>
        <w:rPr>
          <w:spacing w:val="-2"/>
        </w:rPr>
        <w:t>уроке.</w:t>
      </w:r>
    </w:p>
    <w:p w:rsidR="005C1AFC" w:rsidRDefault="00000000">
      <w:pPr>
        <w:pStyle w:val="a3"/>
        <w:spacing w:before="149"/>
      </w:pPr>
      <w:r>
        <w:t>-работа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учеником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уроке:</w:t>
      </w:r>
    </w:p>
    <w:p w:rsidR="005C1AFC" w:rsidRDefault="00000000">
      <w:pPr>
        <w:pStyle w:val="a3"/>
      </w:pPr>
      <w:r>
        <w:t>-проверка</w:t>
      </w:r>
      <w:r>
        <w:rPr>
          <w:spacing w:val="-5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домашних</w:t>
      </w:r>
      <w:r>
        <w:rPr>
          <w:spacing w:val="-5"/>
        </w:rPr>
        <w:t xml:space="preserve"> </w:t>
      </w:r>
      <w:r>
        <w:t>заданий,</w:t>
      </w:r>
      <w:r>
        <w:rPr>
          <w:spacing w:val="-5"/>
        </w:rPr>
        <w:t xml:space="preserve"> </w:t>
      </w:r>
      <w:r>
        <w:t>контроль</w:t>
      </w:r>
      <w:r>
        <w:rPr>
          <w:spacing w:val="-6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после</w:t>
      </w:r>
      <w:r>
        <w:rPr>
          <w:spacing w:val="-7"/>
        </w:rPr>
        <w:t xml:space="preserve"> </w:t>
      </w:r>
      <w:r>
        <w:t>уроков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отсутствия)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каждом</w:t>
      </w:r>
      <w:r>
        <w:rPr>
          <w:spacing w:val="-4"/>
        </w:rPr>
        <w:t xml:space="preserve"> </w:t>
      </w:r>
      <w:r>
        <w:rPr>
          <w:spacing w:val="-2"/>
        </w:rPr>
        <w:t>уроке.</w:t>
      </w:r>
    </w:p>
    <w:p w:rsidR="005C1AFC" w:rsidRDefault="00000000">
      <w:pPr>
        <w:pStyle w:val="a3"/>
        <w:spacing w:line="350" w:lineRule="auto"/>
        <w:ind w:left="296" w:right="1062" w:hanging="70"/>
      </w:pPr>
      <w:r>
        <w:t>-организация</w:t>
      </w:r>
      <w:r>
        <w:rPr>
          <w:spacing w:val="-4"/>
        </w:rPr>
        <w:t xml:space="preserve"> </w:t>
      </w:r>
      <w:r>
        <w:t>специальной</w:t>
      </w:r>
      <w:r>
        <w:rPr>
          <w:spacing w:val="-1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домашних</w:t>
      </w:r>
      <w:r>
        <w:rPr>
          <w:spacing w:val="-3"/>
        </w:rPr>
        <w:t xml:space="preserve"> </w:t>
      </w:r>
      <w:r>
        <w:t>заданий:</w:t>
      </w:r>
      <w:r>
        <w:rPr>
          <w:spacing w:val="-6"/>
        </w:rPr>
        <w:t xml:space="preserve"> </w:t>
      </w:r>
      <w:r>
        <w:t>подготовка</w:t>
      </w:r>
      <w:r>
        <w:rPr>
          <w:spacing w:val="-4"/>
        </w:rPr>
        <w:t xml:space="preserve"> </w:t>
      </w:r>
      <w:r>
        <w:t>памяток;</w:t>
      </w:r>
      <w:r>
        <w:rPr>
          <w:spacing w:val="-3"/>
        </w:rPr>
        <w:t xml:space="preserve"> </w:t>
      </w:r>
      <w:r>
        <w:t>творческие</w:t>
      </w:r>
      <w:r>
        <w:rPr>
          <w:spacing w:val="-4"/>
        </w:rPr>
        <w:t xml:space="preserve"> </w:t>
      </w:r>
      <w:r>
        <w:t>задания,</w:t>
      </w:r>
      <w:r>
        <w:rPr>
          <w:spacing w:val="-7"/>
        </w:rPr>
        <w:t xml:space="preserve"> </w:t>
      </w:r>
      <w:r>
        <w:t>разбивка</w:t>
      </w:r>
      <w:r>
        <w:rPr>
          <w:spacing w:val="-4"/>
        </w:rPr>
        <w:t xml:space="preserve"> </w:t>
      </w:r>
      <w:r>
        <w:t>домашнего задания на блоки (систематически).</w:t>
      </w:r>
    </w:p>
    <w:p w:rsidR="005C1AFC" w:rsidRDefault="00000000">
      <w:pPr>
        <w:spacing w:before="10"/>
        <w:ind w:left="2772" w:right="3588"/>
        <w:jc w:val="center"/>
        <w:rPr>
          <w:b/>
          <w:i/>
          <w:sz w:val="28"/>
        </w:rPr>
      </w:pPr>
      <w:r>
        <w:rPr>
          <w:b/>
          <w:i/>
          <w:spacing w:val="-4"/>
          <w:sz w:val="28"/>
        </w:rPr>
        <w:t>План</w:t>
      </w:r>
    </w:p>
    <w:p w:rsidR="005C1AFC" w:rsidRDefault="00000000">
      <w:pPr>
        <w:spacing w:before="152"/>
        <w:ind w:left="2773" w:right="3255"/>
        <w:jc w:val="center"/>
        <w:rPr>
          <w:b/>
          <w:i/>
          <w:sz w:val="28"/>
        </w:rPr>
      </w:pPr>
      <w:r>
        <w:rPr>
          <w:b/>
          <w:i/>
          <w:sz w:val="28"/>
        </w:rPr>
        <w:t>работы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со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слабоуспевающими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учащимися</w:t>
      </w:r>
    </w:p>
    <w:p w:rsidR="005C1AFC" w:rsidRDefault="005C1AFC">
      <w:pPr>
        <w:pStyle w:val="a3"/>
        <w:spacing w:before="0"/>
        <w:ind w:left="0"/>
        <w:rPr>
          <w:b/>
          <w:i/>
          <w:sz w:val="20"/>
        </w:rPr>
      </w:pPr>
    </w:p>
    <w:p w:rsidR="005C1AFC" w:rsidRDefault="005C1AFC">
      <w:pPr>
        <w:pStyle w:val="a3"/>
        <w:spacing w:before="163"/>
        <w:ind w:left="0"/>
        <w:rPr>
          <w:b/>
          <w:i/>
          <w:sz w:val="20"/>
        </w:rPr>
      </w:pPr>
    </w:p>
    <w:tbl>
      <w:tblPr>
        <w:tblW w:w="0" w:type="auto"/>
        <w:tblInd w:w="119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8325"/>
        <w:gridCol w:w="3687"/>
      </w:tblGrid>
      <w:tr w:rsidR="005C1AFC">
        <w:trPr>
          <w:trHeight w:val="1266"/>
        </w:trPr>
        <w:tc>
          <w:tcPr>
            <w:tcW w:w="864" w:type="dxa"/>
          </w:tcPr>
          <w:p w:rsidR="005C1AFC" w:rsidRDefault="005C1AFC">
            <w:pPr>
              <w:pStyle w:val="TableParagraph"/>
              <w:spacing w:before="143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0" w:line="242" w:lineRule="auto"/>
              <w:ind w:left="350" w:right="16" w:hanging="207"/>
              <w:rPr>
                <w:b/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п/ </w:t>
            </w:r>
            <w:r>
              <w:rPr>
                <w:b/>
                <w:spacing w:val="-10"/>
                <w:sz w:val="28"/>
              </w:rPr>
              <w:t>п</w:t>
            </w:r>
          </w:p>
        </w:tc>
        <w:tc>
          <w:tcPr>
            <w:tcW w:w="8325" w:type="dxa"/>
          </w:tcPr>
          <w:p w:rsidR="005C1AFC" w:rsidRDefault="005C1AFC">
            <w:pPr>
              <w:pStyle w:val="TableParagraph"/>
              <w:spacing w:before="145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1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работы</w:t>
            </w:r>
          </w:p>
        </w:tc>
        <w:tc>
          <w:tcPr>
            <w:tcW w:w="3687" w:type="dxa"/>
          </w:tcPr>
          <w:p w:rsidR="005C1AFC" w:rsidRDefault="005C1AFC">
            <w:pPr>
              <w:pStyle w:val="TableParagraph"/>
              <w:spacing w:before="145"/>
              <w:ind w:left="0"/>
              <w:rPr>
                <w:b/>
                <w:i/>
                <w:sz w:val="28"/>
              </w:rPr>
            </w:pPr>
          </w:p>
          <w:p w:rsidR="005C1AFC" w:rsidRDefault="00000000">
            <w:pPr>
              <w:pStyle w:val="TableParagraph"/>
              <w:spacing w:before="1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Дата</w:t>
            </w:r>
          </w:p>
        </w:tc>
      </w:tr>
      <w:tr w:rsidR="005C1AFC">
        <w:trPr>
          <w:trHeight w:val="794"/>
        </w:trPr>
        <w:tc>
          <w:tcPr>
            <w:tcW w:w="864" w:type="dxa"/>
          </w:tcPr>
          <w:p w:rsidR="005C1AFC" w:rsidRDefault="00000000">
            <w:pPr>
              <w:pStyle w:val="TableParagraph"/>
              <w:spacing w:before="0" w:line="312" w:lineRule="exact"/>
              <w:ind w:left="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325" w:type="dxa"/>
          </w:tcPr>
          <w:p w:rsidR="005C1AFC" w:rsidRDefault="00000000">
            <w:pPr>
              <w:pStyle w:val="TableParagraph"/>
              <w:spacing w:before="0" w:line="237" w:lineRule="auto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Выявление</w:t>
            </w:r>
            <w:r>
              <w:rPr>
                <w:spacing w:val="-7"/>
                <w:sz w:val="28"/>
                <w:u w:val="single"/>
              </w:rPr>
              <w:t xml:space="preserve"> </w:t>
            </w:r>
            <w:r>
              <w:rPr>
                <w:sz w:val="28"/>
              </w:rPr>
              <w:t>слабоуспевающих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мониторинга, проверочных работ, пробного ОГЭ.</w:t>
            </w:r>
          </w:p>
        </w:tc>
        <w:tc>
          <w:tcPr>
            <w:tcW w:w="3687" w:type="dxa"/>
          </w:tcPr>
          <w:p w:rsidR="005C1AFC" w:rsidRDefault="00000000">
            <w:pPr>
              <w:pStyle w:val="TableParagraph"/>
              <w:spacing w:before="0" w:line="312" w:lineRule="exact"/>
              <w:ind w:left="9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сентябрь</w:t>
            </w:r>
          </w:p>
        </w:tc>
      </w:tr>
      <w:tr w:rsidR="005C1AFC">
        <w:trPr>
          <w:trHeight w:val="3947"/>
        </w:trPr>
        <w:tc>
          <w:tcPr>
            <w:tcW w:w="864" w:type="dxa"/>
          </w:tcPr>
          <w:p w:rsidR="005C1AFC" w:rsidRDefault="00000000">
            <w:pPr>
              <w:pStyle w:val="TableParagraph"/>
              <w:spacing w:before="0" w:line="312" w:lineRule="exact"/>
              <w:ind w:left="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325" w:type="dxa"/>
          </w:tcPr>
          <w:p w:rsidR="005C1AFC" w:rsidRDefault="00000000">
            <w:pPr>
              <w:pStyle w:val="TableParagraph"/>
              <w:spacing w:before="0" w:line="312" w:lineRule="exact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Оказание</w:t>
            </w:r>
            <w:r>
              <w:rPr>
                <w:spacing w:val="-7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помощи</w:t>
            </w:r>
            <w:r>
              <w:rPr>
                <w:spacing w:val="-9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неуспевающему</w:t>
            </w:r>
            <w:r>
              <w:rPr>
                <w:spacing w:val="-9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ученику</w:t>
            </w:r>
            <w:r>
              <w:rPr>
                <w:spacing w:val="-10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на</w:t>
            </w:r>
            <w:r>
              <w:rPr>
                <w:spacing w:val="-6"/>
                <w:sz w:val="28"/>
                <w:u w:val="single"/>
              </w:rPr>
              <w:t xml:space="preserve"> </w:t>
            </w:r>
            <w:r>
              <w:rPr>
                <w:spacing w:val="-2"/>
                <w:sz w:val="28"/>
                <w:u w:val="single"/>
              </w:rPr>
              <w:t>уроке:</w:t>
            </w:r>
          </w:p>
          <w:p w:rsidR="005C1AF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</w:tabs>
              <w:spacing w:before="156" w:line="237" w:lineRule="auto"/>
              <w:ind w:right="348" w:firstLine="0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дифференцированного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подхода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организации самостоятельной работы на уроке;</w:t>
            </w:r>
          </w:p>
          <w:p w:rsidR="005C1AF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</w:tabs>
              <w:spacing w:before="149"/>
              <w:ind w:left="274" w:hanging="162"/>
              <w:rPr>
                <w:sz w:val="28"/>
              </w:rPr>
            </w:pPr>
            <w:r>
              <w:rPr>
                <w:sz w:val="28"/>
              </w:rPr>
              <w:t>включение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посильных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заданий;</w:t>
            </w:r>
          </w:p>
          <w:p w:rsidR="005C1AF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</w:tabs>
              <w:spacing w:before="156" w:line="237" w:lineRule="auto"/>
              <w:ind w:right="1398" w:firstLine="0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тематического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слабоуспевающих </w:t>
            </w:r>
            <w:r>
              <w:rPr>
                <w:spacing w:val="-2"/>
                <w:sz w:val="28"/>
              </w:rPr>
              <w:t>учащихся;</w:t>
            </w:r>
          </w:p>
          <w:p w:rsidR="005C1AF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</w:tabs>
              <w:spacing w:before="152"/>
              <w:ind w:left="274" w:hanging="162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доброжелательности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опросе;</w:t>
            </w:r>
          </w:p>
          <w:p w:rsidR="005C1AF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</w:tabs>
              <w:spacing w:before="151"/>
              <w:ind w:left="274" w:hanging="162"/>
              <w:rPr>
                <w:sz w:val="28"/>
              </w:rPr>
            </w:pPr>
            <w:r>
              <w:rPr>
                <w:sz w:val="28"/>
              </w:rPr>
              <w:t>снижение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темпа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опроса,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дольше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готовиться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доски;</w:t>
            </w:r>
          </w:p>
          <w:p w:rsidR="005C1AFC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</w:tabs>
              <w:spacing w:before="149"/>
              <w:ind w:left="274" w:hanging="162"/>
              <w:rPr>
                <w:sz w:val="28"/>
              </w:rPr>
            </w:pPr>
            <w:r>
              <w:rPr>
                <w:sz w:val="28"/>
              </w:rPr>
              <w:t>предложение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учащимся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ответа;</w:t>
            </w:r>
          </w:p>
        </w:tc>
        <w:tc>
          <w:tcPr>
            <w:tcW w:w="3687" w:type="dxa"/>
          </w:tcPr>
          <w:p w:rsidR="005C1AFC" w:rsidRDefault="00000000">
            <w:pPr>
              <w:pStyle w:val="TableParagraph"/>
              <w:spacing w:before="0" w:line="312" w:lineRule="exact"/>
              <w:ind w:left="9" w:right="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</w:tbl>
    <w:p w:rsidR="005C1AFC" w:rsidRDefault="005C1AFC">
      <w:pPr>
        <w:spacing w:line="312" w:lineRule="exact"/>
        <w:jc w:val="center"/>
        <w:rPr>
          <w:sz w:val="28"/>
        </w:rPr>
        <w:sectPr w:rsidR="005C1AFC">
          <w:pgSz w:w="16840" w:h="11910" w:orient="landscape"/>
          <w:pgMar w:top="900" w:right="280" w:bottom="280" w:left="200" w:header="720" w:footer="720" w:gutter="0"/>
          <w:cols w:space="720"/>
        </w:sectPr>
      </w:pPr>
    </w:p>
    <w:p w:rsidR="005C1AFC" w:rsidRDefault="005C1AFC">
      <w:pPr>
        <w:pStyle w:val="a3"/>
        <w:spacing w:before="4"/>
        <w:ind w:left="0"/>
        <w:rPr>
          <w:b/>
          <w:i/>
          <w:sz w:val="2"/>
        </w:rPr>
      </w:pPr>
    </w:p>
    <w:tbl>
      <w:tblPr>
        <w:tblW w:w="0" w:type="auto"/>
        <w:tblInd w:w="119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8325"/>
        <w:gridCol w:w="3687"/>
      </w:tblGrid>
      <w:tr w:rsidR="005C1AFC">
        <w:trPr>
          <w:trHeight w:val="1264"/>
        </w:trPr>
        <w:tc>
          <w:tcPr>
            <w:tcW w:w="864" w:type="dxa"/>
          </w:tcPr>
          <w:p w:rsidR="005C1AFC" w:rsidRDefault="005C1AFC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325" w:type="dxa"/>
          </w:tcPr>
          <w:p w:rsidR="005C1AF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74"/>
              </w:tabs>
              <w:spacing w:before="0" w:line="237" w:lineRule="auto"/>
              <w:ind w:right="201" w:firstLine="0"/>
              <w:rPr>
                <w:sz w:val="28"/>
              </w:rPr>
            </w:pPr>
            <w:r>
              <w:rPr>
                <w:sz w:val="28"/>
              </w:rPr>
              <w:t>разрешение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пользоваться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наглядными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пособиями,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помогающими излагать суть;</w:t>
            </w:r>
          </w:p>
          <w:p w:rsidR="005C1AFC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74"/>
              </w:tabs>
              <w:spacing w:before="147"/>
              <w:ind w:left="274" w:hanging="162"/>
              <w:rPr>
                <w:sz w:val="28"/>
              </w:rPr>
            </w:pPr>
            <w:r>
              <w:rPr>
                <w:sz w:val="28"/>
              </w:rPr>
              <w:t>стимулирование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оценкой,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подбадриванием,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похвалой</w:t>
            </w:r>
          </w:p>
        </w:tc>
        <w:tc>
          <w:tcPr>
            <w:tcW w:w="3687" w:type="dxa"/>
          </w:tcPr>
          <w:p w:rsidR="005C1AFC" w:rsidRDefault="005C1AFC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</w:tr>
      <w:tr w:rsidR="005C1AFC">
        <w:trPr>
          <w:trHeight w:val="6031"/>
        </w:trPr>
        <w:tc>
          <w:tcPr>
            <w:tcW w:w="864" w:type="dxa"/>
          </w:tcPr>
          <w:p w:rsidR="005C1AFC" w:rsidRDefault="00000000">
            <w:pPr>
              <w:pStyle w:val="TableParagraph"/>
              <w:spacing w:before="0" w:line="315" w:lineRule="exact"/>
              <w:ind w:left="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325" w:type="dxa"/>
          </w:tcPr>
          <w:p w:rsidR="005C1AFC" w:rsidRDefault="00000000">
            <w:pPr>
              <w:pStyle w:val="TableParagraph"/>
              <w:spacing w:before="0" w:line="315" w:lineRule="exact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Организация</w:t>
            </w:r>
            <w:r>
              <w:rPr>
                <w:spacing w:val="-11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индивидуальной</w:t>
            </w:r>
            <w:r>
              <w:rPr>
                <w:spacing w:val="-10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работы</w:t>
            </w:r>
            <w:r>
              <w:rPr>
                <w:spacing w:val="-7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со</w:t>
            </w:r>
            <w:r>
              <w:rPr>
                <w:spacing w:val="-7"/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слабым</w:t>
            </w:r>
            <w:r>
              <w:rPr>
                <w:spacing w:val="-7"/>
                <w:sz w:val="28"/>
                <w:u w:val="single"/>
              </w:rPr>
              <w:t xml:space="preserve"> </w:t>
            </w:r>
            <w:r>
              <w:rPr>
                <w:spacing w:val="-2"/>
                <w:sz w:val="28"/>
                <w:u w:val="single"/>
              </w:rPr>
              <w:t>учеником:</w:t>
            </w:r>
          </w:p>
          <w:p w:rsidR="005C1AF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74"/>
              </w:tabs>
              <w:spacing w:before="151"/>
              <w:ind w:right="528" w:firstLine="0"/>
              <w:rPr>
                <w:sz w:val="28"/>
              </w:rPr>
            </w:pPr>
            <w:r>
              <w:rPr>
                <w:sz w:val="28"/>
              </w:rPr>
              <w:t>обучение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справочной,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дополнительной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литературой, Интернет- ресурсами;</w:t>
            </w:r>
          </w:p>
          <w:p w:rsidR="005C1AF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74"/>
              </w:tabs>
              <w:spacing w:before="150"/>
              <w:ind w:right="953" w:firstLine="0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индивидуализации,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дифференциации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учебной нагрузки учащихся в зависимости от уровня развития их познавательной сферы, мыслительных процессов;</w:t>
            </w:r>
          </w:p>
          <w:p w:rsidR="005C1AF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74"/>
              </w:tabs>
              <w:spacing w:before="153" w:line="237" w:lineRule="auto"/>
              <w:ind w:right="312" w:firstLine="0"/>
              <w:rPr>
                <w:sz w:val="28"/>
              </w:rPr>
            </w:pPr>
            <w:r>
              <w:rPr>
                <w:sz w:val="28"/>
              </w:rPr>
              <w:t>использование занимательного материала по русскому языку и литературе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повышения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интереса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изучаемому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предмету;</w:t>
            </w:r>
          </w:p>
          <w:p w:rsidR="005C1AF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74"/>
              </w:tabs>
              <w:spacing w:before="152"/>
              <w:ind w:left="274" w:hanging="162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индивидуальной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ликвидации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пробелов;</w:t>
            </w:r>
          </w:p>
          <w:p w:rsidR="005C1AF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74"/>
              </w:tabs>
              <w:spacing w:before="156" w:line="237" w:lineRule="auto"/>
              <w:ind w:right="1194" w:firstLine="0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консультаций,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дополнительных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 слабоуспевающих учащихся.</w:t>
            </w:r>
          </w:p>
          <w:p w:rsidR="005C1AF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74"/>
              </w:tabs>
              <w:spacing w:before="152"/>
              <w:ind w:right="288" w:firstLine="0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слабоуспевающих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олимпиадах по русскому языку и литературе;</w:t>
            </w:r>
          </w:p>
          <w:p w:rsidR="005C1AFC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74"/>
              </w:tabs>
              <w:spacing w:before="153" w:line="237" w:lineRule="auto"/>
              <w:ind w:right="440" w:firstLine="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успешной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сдаче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ОГЭ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русскому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учётом их интеллектуальных и психофизических особенностей.</w:t>
            </w:r>
          </w:p>
        </w:tc>
        <w:tc>
          <w:tcPr>
            <w:tcW w:w="3687" w:type="dxa"/>
          </w:tcPr>
          <w:p w:rsidR="005C1AFC" w:rsidRDefault="00000000">
            <w:pPr>
              <w:pStyle w:val="TableParagraph"/>
              <w:spacing w:before="0" w:line="315" w:lineRule="exact"/>
              <w:ind w:left="9" w:right="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5C1AFC">
        <w:trPr>
          <w:trHeight w:val="2383"/>
        </w:trPr>
        <w:tc>
          <w:tcPr>
            <w:tcW w:w="864" w:type="dxa"/>
          </w:tcPr>
          <w:p w:rsidR="005C1AFC" w:rsidRDefault="00000000">
            <w:pPr>
              <w:pStyle w:val="TableParagraph"/>
              <w:spacing w:before="0" w:line="312" w:lineRule="exact"/>
              <w:ind w:left="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325" w:type="dxa"/>
          </w:tcPr>
          <w:p w:rsidR="005C1AFC" w:rsidRDefault="00000000">
            <w:pPr>
              <w:pStyle w:val="TableParagraph"/>
              <w:spacing w:before="0" w:line="312" w:lineRule="exact"/>
              <w:ind w:left="112"/>
              <w:rPr>
                <w:sz w:val="28"/>
              </w:rPr>
            </w:pPr>
            <w:r>
              <w:rPr>
                <w:sz w:val="28"/>
                <w:u w:val="single"/>
              </w:rPr>
              <w:t>Профилактика</w:t>
            </w:r>
            <w:r>
              <w:rPr>
                <w:spacing w:val="-10"/>
                <w:sz w:val="28"/>
                <w:u w:val="single"/>
              </w:rPr>
              <w:t xml:space="preserve"> </w:t>
            </w:r>
            <w:r>
              <w:rPr>
                <w:spacing w:val="-2"/>
                <w:sz w:val="28"/>
                <w:u w:val="single"/>
              </w:rPr>
              <w:t>неуспеваемости</w:t>
            </w:r>
          </w:p>
          <w:p w:rsidR="005C1AFC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74"/>
              </w:tabs>
              <w:spacing w:before="156" w:line="237" w:lineRule="auto"/>
              <w:ind w:right="895" w:firstLine="0"/>
              <w:rPr>
                <w:sz w:val="28"/>
              </w:rPr>
            </w:pPr>
            <w:r>
              <w:rPr>
                <w:sz w:val="28"/>
              </w:rPr>
              <w:t>контролировать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усвоение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обычно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вызывающих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 учащихся наибольшее затруднение;</w:t>
            </w:r>
          </w:p>
          <w:p w:rsidR="005C1AFC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74"/>
              </w:tabs>
              <w:spacing w:before="154" w:line="321" w:lineRule="exact"/>
              <w:ind w:left="274" w:hanging="162"/>
              <w:rPr>
                <w:sz w:val="28"/>
              </w:rPr>
            </w:pPr>
            <w:r>
              <w:rPr>
                <w:sz w:val="28"/>
              </w:rPr>
              <w:t>тщательно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ошибки,</w:t>
            </w:r>
          </w:p>
          <w:p w:rsidR="005C1AFC" w:rsidRDefault="00000000">
            <w:pPr>
              <w:pStyle w:val="TableParagraph"/>
              <w:spacing w:before="0" w:line="321" w:lineRule="exact"/>
              <w:ind w:left="112"/>
              <w:rPr>
                <w:sz w:val="28"/>
              </w:rPr>
            </w:pPr>
            <w:r>
              <w:rPr>
                <w:sz w:val="28"/>
              </w:rPr>
              <w:t>допускаемые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учениками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ответах,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работах;</w:t>
            </w:r>
          </w:p>
          <w:p w:rsidR="005C1AFC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274"/>
              </w:tabs>
              <w:spacing w:before="154" w:line="308" w:lineRule="exact"/>
              <w:ind w:left="274" w:hanging="162"/>
              <w:rPr>
                <w:sz w:val="28"/>
              </w:rPr>
            </w:pPr>
            <w:r>
              <w:rPr>
                <w:sz w:val="28"/>
              </w:rPr>
              <w:t>стимулировать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затруднениях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3687" w:type="dxa"/>
          </w:tcPr>
          <w:p w:rsidR="005C1AFC" w:rsidRDefault="00000000">
            <w:pPr>
              <w:pStyle w:val="TableParagraph"/>
              <w:spacing w:before="0" w:line="312" w:lineRule="exact"/>
              <w:ind w:left="9" w:right="2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</w:tbl>
    <w:p w:rsidR="005C1AFC" w:rsidRDefault="005C1AFC">
      <w:pPr>
        <w:spacing w:line="312" w:lineRule="exact"/>
        <w:jc w:val="center"/>
        <w:rPr>
          <w:sz w:val="28"/>
        </w:rPr>
        <w:sectPr w:rsidR="005C1AFC">
          <w:pgSz w:w="16840" w:h="11910" w:orient="landscape"/>
          <w:pgMar w:top="960" w:right="280" w:bottom="280" w:left="200" w:header="720" w:footer="720" w:gutter="0"/>
          <w:cols w:space="720"/>
        </w:sectPr>
      </w:pPr>
    </w:p>
    <w:p w:rsidR="005C1AFC" w:rsidRDefault="005C1AFC">
      <w:pPr>
        <w:pStyle w:val="a3"/>
        <w:spacing w:before="4"/>
        <w:ind w:left="0"/>
        <w:rPr>
          <w:b/>
          <w:i/>
          <w:sz w:val="2"/>
        </w:rPr>
      </w:pPr>
    </w:p>
    <w:tbl>
      <w:tblPr>
        <w:tblW w:w="0" w:type="auto"/>
        <w:tblInd w:w="119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8325"/>
        <w:gridCol w:w="3687"/>
      </w:tblGrid>
      <w:tr w:rsidR="005C1AFC">
        <w:trPr>
          <w:trHeight w:val="6351"/>
        </w:trPr>
        <w:tc>
          <w:tcPr>
            <w:tcW w:w="864" w:type="dxa"/>
          </w:tcPr>
          <w:p w:rsidR="005C1AFC" w:rsidRDefault="005C1AFC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  <w:tc>
          <w:tcPr>
            <w:tcW w:w="8325" w:type="dxa"/>
          </w:tcPr>
          <w:p w:rsidR="005C1AFC" w:rsidRDefault="00000000">
            <w:pPr>
              <w:pStyle w:val="TableParagraph"/>
              <w:spacing w:before="0" w:line="312" w:lineRule="exact"/>
              <w:ind w:left="112"/>
              <w:rPr>
                <w:sz w:val="28"/>
              </w:rPr>
            </w:pPr>
            <w:r>
              <w:rPr>
                <w:sz w:val="28"/>
              </w:rPr>
              <w:t>усвоении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материала;</w:t>
            </w:r>
          </w:p>
          <w:p w:rsidR="005C1AFC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74"/>
              </w:tabs>
              <w:spacing w:before="156" w:line="237" w:lineRule="auto"/>
              <w:ind w:right="735" w:firstLine="0"/>
              <w:rPr>
                <w:sz w:val="28"/>
              </w:rPr>
            </w:pPr>
            <w:r>
              <w:rPr>
                <w:sz w:val="28"/>
              </w:rPr>
              <w:t>обеспечивать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разнообразие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обучения,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позволяющих учащимся активно усваивать материал;</w:t>
            </w:r>
          </w:p>
          <w:p w:rsidR="005C1AFC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74"/>
              </w:tabs>
              <w:spacing w:before="152"/>
              <w:ind w:right="132" w:firstLine="0"/>
              <w:rPr>
                <w:sz w:val="28"/>
              </w:rPr>
            </w:pPr>
            <w:r>
              <w:rPr>
                <w:sz w:val="28"/>
              </w:rPr>
              <w:t>подбирать для самостоятельной работы задания по наиболее существенным,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сложным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разделам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материала;</w:t>
            </w:r>
          </w:p>
          <w:p w:rsidR="005C1AFC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74"/>
              </w:tabs>
              <w:spacing w:before="153" w:line="237" w:lineRule="auto"/>
              <w:ind w:right="1130" w:firstLine="0"/>
              <w:rPr>
                <w:sz w:val="28"/>
              </w:rPr>
            </w:pPr>
            <w:r>
              <w:rPr>
                <w:sz w:val="28"/>
              </w:rPr>
              <w:t>стремиться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меньшим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упражнений,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поданных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 определенной системе достичь большего эффекта;</w:t>
            </w:r>
          </w:p>
          <w:p w:rsidR="005C1AFC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74"/>
              </w:tabs>
              <w:spacing w:before="157" w:line="237" w:lineRule="auto"/>
              <w:ind w:right="306" w:firstLine="0"/>
              <w:rPr>
                <w:sz w:val="28"/>
              </w:rPr>
            </w:pPr>
            <w:r>
              <w:rPr>
                <w:sz w:val="28"/>
              </w:rPr>
              <w:t>включать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 устранению ошибок, допущенных при ответах;</w:t>
            </w:r>
          </w:p>
          <w:p w:rsidR="005C1AFC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74"/>
              </w:tabs>
              <w:spacing w:before="157" w:line="237" w:lineRule="auto"/>
              <w:ind w:right="1292" w:firstLine="0"/>
              <w:rPr>
                <w:sz w:val="28"/>
              </w:rPr>
            </w:pPr>
            <w:r>
              <w:rPr>
                <w:sz w:val="28"/>
              </w:rPr>
              <w:t>систематически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домашние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над типичными ошибками;</w:t>
            </w:r>
          </w:p>
          <w:p w:rsidR="005C1AFC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74"/>
              </w:tabs>
              <w:spacing w:before="155"/>
              <w:ind w:right="1281" w:firstLine="0"/>
              <w:rPr>
                <w:sz w:val="28"/>
              </w:rPr>
            </w:pPr>
            <w:r>
              <w:rPr>
                <w:sz w:val="28"/>
              </w:rPr>
              <w:t>четко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инструктировать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выполнения домашних работ, проверять понимание этих инструкций </w:t>
            </w:r>
            <w:r>
              <w:rPr>
                <w:spacing w:val="-2"/>
                <w:sz w:val="28"/>
              </w:rPr>
              <w:t>школьниками;</w:t>
            </w:r>
          </w:p>
          <w:p w:rsidR="005C1AFC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74"/>
              </w:tabs>
              <w:spacing w:before="153" w:line="237" w:lineRule="auto"/>
              <w:ind w:right="1548" w:firstLine="0"/>
              <w:rPr>
                <w:sz w:val="28"/>
              </w:rPr>
            </w:pPr>
            <w:r>
              <w:rPr>
                <w:sz w:val="28"/>
              </w:rPr>
              <w:t>исключая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перегрузку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слабоуспевающих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учеников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 выполнении домашних заданий.</w:t>
            </w:r>
          </w:p>
        </w:tc>
        <w:tc>
          <w:tcPr>
            <w:tcW w:w="3687" w:type="dxa"/>
          </w:tcPr>
          <w:p w:rsidR="005C1AFC" w:rsidRDefault="005C1AFC">
            <w:pPr>
              <w:pStyle w:val="TableParagraph"/>
              <w:spacing w:before="0"/>
              <w:ind w:left="0"/>
              <w:rPr>
                <w:sz w:val="28"/>
              </w:rPr>
            </w:pPr>
          </w:p>
        </w:tc>
      </w:tr>
      <w:tr w:rsidR="005C1AFC">
        <w:trPr>
          <w:trHeight w:val="796"/>
        </w:trPr>
        <w:tc>
          <w:tcPr>
            <w:tcW w:w="864" w:type="dxa"/>
          </w:tcPr>
          <w:p w:rsidR="005C1AFC" w:rsidRDefault="00000000">
            <w:pPr>
              <w:pStyle w:val="TableParagraph"/>
              <w:spacing w:before="0" w:line="315" w:lineRule="exact"/>
              <w:ind w:left="1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325" w:type="dxa"/>
          </w:tcPr>
          <w:p w:rsidR="005C1AFC" w:rsidRDefault="00000000">
            <w:pPr>
              <w:pStyle w:val="TableParagraph"/>
              <w:spacing w:before="0" w:line="237" w:lineRule="auto"/>
              <w:ind w:left="112" w:right="30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семинарах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творческой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социальной одарённости учащихся.</w:t>
            </w:r>
          </w:p>
        </w:tc>
        <w:tc>
          <w:tcPr>
            <w:tcW w:w="3687" w:type="dxa"/>
          </w:tcPr>
          <w:p w:rsidR="005C1AFC" w:rsidRDefault="00000000">
            <w:pPr>
              <w:pStyle w:val="TableParagraph"/>
              <w:spacing w:before="0" w:line="315" w:lineRule="exact"/>
              <w:ind w:left="9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года</w:t>
            </w:r>
          </w:p>
        </w:tc>
      </w:tr>
    </w:tbl>
    <w:p w:rsidR="005C1AFC" w:rsidRDefault="005C1AFC">
      <w:pPr>
        <w:spacing w:line="315" w:lineRule="exact"/>
        <w:rPr>
          <w:sz w:val="28"/>
        </w:rPr>
        <w:sectPr w:rsidR="005C1AFC">
          <w:pgSz w:w="16840" w:h="11910" w:orient="landscape"/>
          <w:pgMar w:top="960" w:right="280" w:bottom="280" w:left="200" w:header="720" w:footer="720" w:gutter="0"/>
          <w:cols w:space="720"/>
        </w:sectPr>
      </w:pPr>
    </w:p>
    <w:p w:rsidR="005C1AFC" w:rsidRDefault="00000000">
      <w:pPr>
        <w:pStyle w:val="1"/>
        <w:spacing w:before="62"/>
        <w:ind w:left="2774" w:right="3255"/>
      </w:pPr>
      <w:r>
        <w:lastRenderedPageBreak/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rPr>
          <w:spacing w:val="-4"/>
        </w:rPr>
        <w:t>года</w:t>
      </w:r>
    </w:p>
    <w:p w:rsidR="005C1AFC" w:rsidRDefault="00000000">
      <w:pPr>
        <w:pStyle w:val="a4"/>
        <w:numPr>
          <w:ilvl w:val="0"/>
          <w:numId w:val="15"/>
        </w:numPr>
        <w:tabs>
          <w:tab w:val="left" w:pos="437"/>
        </w:tabs>
        <w:spacing w:before="276"/>
        <w:ind w:left="437" w:hanging="210"/>
        <w:rPr>
          <w:sz w:val="28"/>
        </w:rPr>
      </w:pP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тестами.</w:t>
      </w:r>
      <w:r>
        <w:rPr>
          <w:spacing w:val="-5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оценивание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7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ОГЭ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уроков</w:t>
      </w:r>
    </w:p>
    <w:p w:rsidR="005C1AFC" w:rsidRDefault="00000000">
      <w:pPr>
        <w:pStyle w:val="a4"/>
        <w:numPr>
          <w:ilvl w:val="0"/>
          <w:numId w:val="15"/>
        </w:numPr>
        <w:tabs>
          <w:tab w:val="left" w:pos="436"/>
        </w:tabs>
        <w:spacing w:before="278" w:line="448" w:lineRule="auto"/>
        <w:ind w:left="227" w:right="1613" w:firstLine="0"/>
        <w:rPr>
          <w:sz w:val="28"/>
        </w:rPr>
      </w:pPr>
      <w:r>
        <w:rPr>
          <w:sz w:val="28"/>
        </w:rPr>
        <w:t>Проведение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факультативного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курса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ОГЭ:</w:t>
      </w:r>
      <w:r>
        <w:rPr>
          <w:spacing w:val="-3"/>
          <w:sz w:val="28"/>
        </w:rPr>
        <w:t xml:space="preserve"> </w:t>
      </w:r>
      <w:r>
        <w:rPr>
          <w:sz w:val="28"/>
        </w:rPr>
        <w:t>«Сочинения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рассуждения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7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текста: теория и практика».</w:t>
      </w:r>
    </w:p>
    <w:p w:rsidR="005C1AFC" w:rsidRDefault="00000000">
      <w:pPr>
        <w:pStyle w:val="a4"/>
        <w:numPr>
          <w:ilvl w:val="0"/>
          <w:numId w:val="15"/>
        </w:numPr>
        <w:tabs>
          <w:tab w:val="left" w:pos="437"/>
        </w:tabs>
        <w:spacing w:before="1"/>
        <w:ind w:left="437" w:hanging="210"/>
        <w:rPr>
          <w:sz w:val="28"/>
        </w:rPr>
      </w:pP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тестами.</w:t>
      </w:r>
      <w:r>
        <w:rPr>
          <w:spacing w:val="-5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оценивание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7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ОГЭ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уроков.</w:t>
      </w:r>
    </w:p>
    <w:p w:rsidR="005C1AFC" w:rsidRDefault="00000000">
      <w:pPr>
        <w:pStyle w:val="a4"/>
        <w:numPr>
          <w:ilvl w:val="0"/>
          <w:numId w:val="15"/>
        </w:numPr>
        <w:tabs>
          <w:tab w:val="left" w:pos="506"/>
        </w:tabs>
        <w:spacing w:before="281"/>
        <w:ind w:left="506" w:hanging="279"/>
        <w:rPr>
          <w:sz w:val="28"/>
        </w:rPr>
      </w:pPr>
      <w:r>
        <w:rPr>
          <w:sz w:val="28"/>
        </w:rPr>
        <w:t>Организация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-7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online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года.</w:t>
      </w:r>
    </w:p>
    <w:p w:rsidR="005C1AFC" w:rsidRDefault="00000000">
      <w:pPr>
        <w:pStyle w:val="a4"/>
        <w:numPr>
          <w:ilvl w:val="0"/>
          <w:numId w:val="15"/>
        </w:numPr>
        <w:tabs>
          <w:tab w:val="left" w:pos="506"/>
        </w:tabs>
        <w:spacing w:before="280"/>
        <w:ind w:left="506" w:hanging="279"/>
        <w:rPr>
          <w:sz w:val="28"/>
        </w:rPr>
      </w:pPr>
      <w:r>
        <w:rPr>
          <w:sz w:val="28"/>
        </w:rPr>
        <w:t>Проведение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консультирования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-10"/>
          <w:sz w:val="28"/>
        </w:rPr>
        <w:t xml:space="preserve"> </w:t>
      </w:r>
      <w:r>
        <w:rPr>
          <w:sz w:val="28"/>
        </w:rPr>
        <w:t>повышенной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трудности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каникул.</w:t>
      </w:r>
    </w:p>
    <w:p w:rsidR="005C1AFC" w:rsidRDefault="00000000">
      <w:pPr>
        <w:pStyle w:val="a4"/>
        <w:numPr>
          <w:ilvl w:val="0"/>
          <w:numId w:val="15"/>
        </w:numPr>
        <w:tabs>
          <w:tab w:val="left" w:pos="506"/>
        </w:tabs>
        <w:spacing w:before="281"/>
        <w:ind w:left="506" w:hanging="279"/>
        <w:rPr>
          <w:sz w:val="28"/>
        </w:rPr>
      </w:pPr>
      <w:r>
        <w:rPr>
          <w:sz w:val="28"/>
        </w:rPr>
        <w:t>Проведение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русскому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языку</w:t>
      </w:r>
      <w:r>
        <w:rPr>
          <w:spacing w:val="-7"/>
          <w:sz w:val="28"/>
        </w:rPr>
        <w:t xml:space="preserve"> </w:t>
      </w:r>
      <w:r>
        <w:rPr>
          <w:sz w:val="28"/>
        </w:rPr>
        <w:t>(работа</w:t>
      </w:r>
      <w:r>
        <w:rPr>
          <w:spacing w:val="-5"/>
          <w:sz w:val="28"/>
        </w:rPr>
        <w:t xml:space="preserve"> </w:t>
      </w:r>
      <w:r>
        <w:rPr>
          <w:sz w:val="28"/>
        </w:rPr>
        <w:t>над</w:t>
      </w:r>
      <w:r>
        <w:rPr>
          <w:spacing w:val="-4"/>
          <w:sz w:val="28"/>
        </w:rPr>
        <w:t xml:space="preserve"> </w:t>
      </w:r>
      <w:r>
        <w:rPr>
          <w:sz w:val="28"/>
        </w:rPr>
        <w:t>пробелами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знаниях).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Еженедельно.</w:t>
      </w:r>
    </w:p>
    <w:p w:rsidR="005C1AFC" w:rsidRDefault="00000000">
      <w:pPr>
        <w:pStyle w:val="a4"/>
        <w:numPr>
          <w:ilvl w:val="0"/>
          <w:numId w:val="15"/>
        </w:numPr>
        <w:tabs>
          <w:tab w:val="left" w:pos="506"/>
        </w:tabs>
        <w:spacing w:before="278"/>
        <w:ind w:left="506" w:hanging="279"/>
        <w:rPr>
          <w:sz w:val="28"/>
        </w:rPr>
      </w:pPr>
      <w:r>
        <w:rPr>
          <w:sz w:val="28"/>
        </w:rPr>
        <w:t>Проведение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консультаций.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просьбе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8"/>
          <w:sz w:val="28"/>
        </w:rPr>
        <w:t xml:space="preserve"> </w:t>
      </w:r>
      <w:r>
        <w:rPr>
          <w:sz w:val="28"/>
        </w:rPr>
        <w:t>день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недели.</w:t>
      </w:r>
    </w:p>
    <w:p w:rsidR="005C1AFC" w:rsidRDefault="00000000">
      <w:pPr>
        <w:pStyle w:val="a4"/>
        <w:numPr>
          <w:ilvl w:val="0"/>
          <w:numId w:val="15"/>
        </w:numPr>
        <w:tabs>
          <w:tab w:val="left" w:pos="506"/>
        </w:tabs>
        <w:spacing w:before="281"/>
        <w:ind w:left="506" w:hanging="279"/>
        <w:rPr>
          <w:sz w:val="28"/>
        </w:rPr>
      </w:pPr>
      <w:r>
        <w:rPr>
          <w:sz w:val="28"/>
        </w:rPr>
        <w:t>Проведение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консультаций</w:t>
      </w:r>
      <w:r>
        <w:rPr>
          <w:spacing w:val="-8"/>
          <w:sz w:val="28"/>
        </w:rPr>
        <w:t xml:space="preserve"> </w:t>
      </w:r>
      <w:r>
        <w:rPr>
          <w:sz w:val="28"/>
        </w:rPr>
        <w:t>во</w:t>
      </w:r>
      <w:r>
        <w:rPr>
          <w:spacing w:val="-7"/>
          <w:sz w:val="28"/>
        </w:rPr>
        <w:t xml:space="preserve"> </w:t>
      </w:r>
      <w:r>
        <w:rPr>
          <w:sz w:val="28"/>
        </w:rPr>
        <w:t>время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каникул.</w:t>
      </w:r>
    </w:p>
    <w:p w:rsidR="005C1AFC" w:rsidRDefault="00000000">
      <w:pPr>
        <w:pStyle w:val="a4"/>
        <w:numPr>
          <w:ilvl w:val="0"/>
          <w:numId w:val="15"/>
        </w:numPr>
        <w:tabs>
          <w:tab w:val="left" w:pos="506"/>
        </w:tabs>
        <w:spacing w:before="280"/>
        <w:ind w:left="506" w:hanging="279"/>
        <w:rPr>
          <w:sz w:val="28"/>
        </w:rPr>
      </w:pPr>
      <w:r>
        <w:rPr>
          <w:sz w:val="28"/>
        </w:rPr>
        <w:t>Проведение</w:t>
      </w:r>
      <w:r>
        <w:rPr>
          <w:spacing w:val="-9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6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-8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последующим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результатов.</w:t>
      </w:r>
    </w:p>
    <w:p w:rsidR="005C1AFC" w:rsidRDefault="00000000">
      <w:pPr>
        <w:pStyle w:val="a3"/>
        <w:spacing w:before="281"/>
      </w:pPr>
      <w:r>
        <w:t>10Информирование</w:t>
      </w:r>
      <w:r>
        <w:rPr>
          <w:spacing w:val="-13"/>
        </w:rPr>
        <w:t xml:space="preserve"> </w:t>
      </w:r>
      <w:r>
        <w:t>родителей</w:t>
      </w:r>
      <w:r>
        <w:rPr>
          <w:spacing w:val="-1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результатах</w:t>
      </w:r>
      <w:r>
        <w:rPr>
          <w:spacing w:val="-8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диагностических</w:t>
      </w:r>
      <w:r>
        <w:rPr>
          <w:spacing w:val="-7"/>
        </w:rPr>
        <w:t xml:space="preserve"> </w:t>
      </w:r>
      <w:r>
        <w:t>работ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родительском</w:t>
      </w:r>
      <w:r>
        <w:rPr>
          <w:spacing w:val="-8"/>
        </w:rPr>
        <w:t xml:space="preserve"> </w:t>
      </w:r>
      <w:r>
        <w:t>собрании</w:t>
      </w:r>
      <w:r>
        <w:rPr>
          <w:spacing w:val="-7"/>
        </w:rPr>
        <w:t xml:space="preserve"> </w:t>
      </w:r>
      <w:r>
        <w:rPr>
          <w:spacing w:val="-2"/>
        </w:rPr>
        <w:t>класса.</w:t>
      </w:r>
    </w:p>
    <w:p w:rsidR="005C1AFC" w:rsidRDefault="00000000">
      <w:pPr>
        <w:pStyle w:val="a3"/>
        <w:spacing w:before="285" w:line="237" w:lineRule="auto"/>
        <w:ind w:right="1062"/>
      </w:pPr>
      <w:r>
        <w:t>11.</w:t>
      </w:r>
      <w:r>
        <w:rPr>
          <w:spacing w:val="-4"/>
        </w:rPr>
        <w:t xml:space="preserve"> </w:t>
      </w:r>
      <w:r>
        <w:t>Анализ</w:t>
      </w:r>
      <w:r>
        <w:rPr>
          <w:spacing w:val="-4"/>
        </w:rPr>
        <w:t xml:space="preserve"> </w:t>
      </w:r>
      <w:r>
        <w:t>полученных</w:t>
      </w:r>
      <w:r>
        <w:rPr>
          <w:spacing w:val="-2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последующая</w:t>
      </w:r>
      <w:r>
        <w:rPr>
          <w:spacing w:val="-3"/>
        </w:rPr>
        <w:t xml:space="preserve"> </w:t>
      </w:r>
      <w:r>
        <w:t>корректировка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 xml:space="preserve">от </w:t>
      </w:r>
      <w:r>
        <w:rPr>
          <w:spacing w:val="-2"/>
        </w:rPr>
        <w:t>результатов.</w:t>
      </w:r>
    </w:p>
    <w:p w:rsidR="005C1AFC" w:rsidRDefault="005C1AFC">
      <w:pPr>
        <w:spacing w:line="237" w:lineRule="auto"/>
        <w:sectPr w:rsidR="005C1AFC">
          <w:pgSz w:w="16840" w:h="11910" w:orient="landscape"/>
          <w:pgMar w:top="920" w:right="280" w:bottom="280" w:left="200" w:header="720" w:footer="720" w:gutter="0"/>
          <w:cols w:space="720"/>
        </w:sectPr>
      </w:pPr>
    </w:p>
    <w:p w:rsidR="005C1AFC" w:rsidRDefault="00000000">
      <w:pPr>
        <w:pStyle w:val="1"/>
        <w:spacing w:before="62"/>
        <w:ind w:left="2778" w:right="3255"/>
      </w:pPr>
      <w:r>
        <w:rPr>
          <w:color w:val="202020"/>
        </w:rPr>
        <w:lastRenderedPageBreak/>
        <w:t>Список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рекомендуемой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учебно-методической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и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справочной</w:t>
      </w:r>
      <w:r>
        <w:rPr>
          <w:color w:val="202020"/>
          <w:spacing w:val="-8"/>
        </w:rPr>
        <w:t xml:space="preserve"> </w:t>
      </w:r>
      <w:r>
        <w:rPr>
          <w:color w:val="202020"/>
          <w:spacing w:val="-2"/>
        </w:rPr>
        <w:t>литературы</w:t>
      </w:r>
    </w:p>
    <w:p w:rsidR="005C1AFC" w:rsidRDefault="005C1AFC">
      <w:pPr>
        <w:pStyle w:val="a3"/>
        <w:spacing w:before="0"/>
        <w:ind w:left="0"/>
        <w:rPr>
          <w:b/>
        </w:rPr>
      </w:pPr>
    </w:p>
    <w:p w:rsidR="005C1AFC" w:rsidRDefault="005C1AFC">
      <w:pPr>
        <w:pStyle w:val="a3"/>
        <w:spacing w:before="103"/>
        <w:ind w:left="0"/>
        <w:rPr>
          <w:b/>
        </w:rPr>
      </w:pPr>
    </w:p>
    <w:p w:rsidR="005C1AFC" w:rsidRDefault="00000000">
      <w:pPr>
        <w:pStyle w:val="a4"/>
        <w:numPr>
          <w:ilvl w:val="0"/>
          <w:numId w:val="16"/>
        </w:numPr>
        <w:tabs>
          <w:tab w:val="left" w:pos="1582"/>
        </w:tabs>
        <w:spacing w:before="0"/>
        <w:ind w:left="1582" w:hanging="359"/>
        <w:jc w:val="left"/>
        <w:rPr>
          <w:sz w:val="28"/>
        </w:rPr>
      </w:pPr>
      <w:r>
        <w:rPr>
          <w:color w:val="202020"/>
          <w:sz w:val="28"/>
        </w:rPr>
        <w:t>Александрова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З.С.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Словарь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синонимов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русского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языка.</w:t>
      </w:r>
      <w:r>
        <w:rPr>
          <w:color w:val="202020"/>
          <w:spacing w:val="-1"/>
          <w:sz w:val="28"/>
        </w:rPr>
        <w:t xml:space="preserve"> </w:t>
      </w:r>
      <w:r>
        <w:rPr>
          <w:color w:val="202020"/>
          <w:sz w:val="28"/>
        </w:rPr>
        <w:t>–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М.,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pacing w:val="-2"/>
          <w:sz w:val="28"/>
        </w:rPr>
        <w:t>1998.</w:t>
      </w:r>
    </w:p>
    <w:p w:rsidR="005C1AFC" w:rsidRDefault="00000000">
      <w:pPr>
        <w:pStyle w:val="a4"/>
        <w:numPr>
          <w:ilvl w:val="0"/>
          <w:numId w:val="16"/>
        </w:numPr>
        <w:tabs>
          <w:tab w:val="left" w:pos="1582"/>
        </w:tabs>
        <w:ind w:left="1582" w:hanging="359"/>
        <w:jc w:val="left"/>
        <w:rPr>
          <w:sz w:val="28"/>
        </w:rPr>
      </w:pPr>
      <w:proofErr w:type="spellStart"/>
      <w:r>
        <w:rPr>
          <w:color w:val="202020"/>
          <w:sz w:val="28"/>
        </w:rPr>
        <w:t>Ашукин</w:t>
      </w:r>
      <w:proofErr w:type="spellEnd"/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Н.С.,</w:t>
      </w:r>
      <w:r>
        <w:rPr>
          <w:color w:val="202020"/>
          <w:spacing w:val="-5"/>
          <w:sz w:val="28"/>
        </w:rPr>
        <w:t xml:space="preserve"> </w:t>
      </w:r>
      <w:proofErr w:type="spellStart"/>
      <w:r>
        <w:rPr>
          <w:color w:val="202020"/>
          <w:sz w:val="28"/>
        </w:rPr>
        <w:t>Ашукина</w:t>
      </w:r>
      <w:proofErr w:type="spellEnd"/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М.Г.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Крылатые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слова: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Литературные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цитаты.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Образные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выражения.</w:t>
      </w:r>
      <w:r>
        <w:rPr>
          <w:color w:val="202020"/>
          <w:spacing w:val="-1"/>
          <w:sz w:val="28"/>
        </w:rPr>
        <w:t xml:space="preserve"> </w:t>
      </w:r>
      <w:r>
        <w:rPr>
          <w:color w:val="202020"/>
          <w:sz w:val="28"/>
        </w:rPr>
        <w:t>–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М.,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pacing w:val="-2"/>
          <w:sz w:val="28"/>
        </w:rPr>
        <w:t>1988.</w:t>
      </w:r>
    </w:p>
    <w:p w:rsidR="005C1AFC" w:rsidRDefault="00000000">
      <w:pPr>
        <w:pStyle w:val="a4"/>
        <w:numPr>
          <w:ilvl w:val="0"/>
          <w:numId w:val="16"/>
        </w:numPr>
        <w:tabs>
          <w:tab w:val="left" w:pos="1583"/>
        </w:tabs>
        <w:spacing w:before="155" w:line="237" w:lineRule="auto"/>
        <w:ind w:right="2152"/>
        <w:jc w:val="left"/>
        <w:rPr>
          <w:sz w:val="28"/>
        </w:rPr>
      </w:pPr>
      <w:r>
        <w:rPr>
          <w:color w:val="202020"/>
          <w:sz w:val="28"/>
        </w:rPr>
        <w:t>Драбкина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С.В,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Субботин Д.И.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«ГИА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выпускников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9</w:t>
      </w:r>
      <w:r>
        <w:rPr>
          <w:color w:val="202020"/>
          <w:spacing w:val="-1"/>
          <w:sz w:val="28"/>
        </w:rPr>
        <w:t xml:space="preserve"> </w:t>
      </w:r>
      <w:r>
        <w:rPr>
          <w:color w:val="202020"/>
          <w:sz w:val="28"/>
        </w:rPr>
        <w:t>класса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в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новой</w:t>
      </w:r>
      <w:r>
        <w:rPr>
          <w:color w:val="202020"/>
          <w:spacing w:val="-2"/>
          <w:sz w:val="28"/>
        </w:rPr>
        <w:t xml:space="preserve"> </w:t>
      </w:r>
      <w:r>
        <w:rPr>
          <w:color w:val="202020"/>
          <w:sz w:val="28"/>
        </w:rPr>
        <w:t>форме.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Русский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язык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2024.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Успешная подготовка. Разбор заданий. Алгоритмы. Тесты» / М., «Интеллект-Центр», 2024.</w:t>
      </w:r>
    </w:p>
    <w:p w:rsidR="005C1AFC" w:rsidRDefault="00000000">
      <w:pPr>
        <w:pStyle w:val="a4"/>
        <w:numPr>
          <w:ilvl w:val="0"/>
          <w:numId w:val="16"/>
        </w:numPr>
        <w:tabs>
          <w:tab w:val="left" w:pos="1582"/>
        </w:tabs>
        <w:ind w:left="1582" w:hanging="359"/>
        <w:jc w:val="left"/>
        <w:rPr>
          <w:sz w:val="28"/>
        </w:rPr>
      </w:pPr>
      <w:r>
        <w:rPr>
          <w:color w:val="202020"/>
          <w:sz w:val="28"/>
        </w:rPr>
        <w:t>Зимин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В.И.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др.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Русские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пословицы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и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поговорки: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Учебный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словарь.</w:t>
      </w:r>
      <w:r>
        <w:rPr>
          <w:color w:val="202020"/>
          <w:spacing w:val="3"/>
          <w:sz w:val="28"/>
        </w:rPr>
        <w:t xml:space="preserve"> </w:t>
      </w:r>
      <w:r>
        <w:rPr>
          <w:color w:val="202020"/>
          <w:sz w:val="28"/>
        </w:rPr>
        <w:t>–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М.,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pacing w:val="-2"/>
          <w:sz w:val="28"/>
        </w:rPr>
        <w:t>1994.</w:t>
      </w:r>
    </w:p>
    <w:p w:rsidR="005C1AFC" w:rsidRDefault="00000000">
      <w:pPr>
        <w:pStyle w:val="a4"/>
        <w:numPr>
          <w:ilvl w:val="0"/>
          <w:numId w:val="16"/>
        </w:numPr>
        <w:tabs>
          <w:tab w:val="left" w:pos="1583"/>
        </w:tabs>
        <w:spacing w:before="155" w:line="237" w:lineRule="auto"/>
        <w:ind w:right="764"/>
        <w:jc w:val="left"/>
        <w:rPr>
          <w:sz w:val="28"/>
        </w:rPr>
      </w:pPr>
      <w:r>
        <w:rPr>
          <w:color w:val="202020"/>
          <w:sz w:val="28"/>
        </w:rPr>
        <w:t>Орфоэпический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словарь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русского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языка: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Произношение,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ударение,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грамматические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формы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/Под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ред.</w:t>
      </w:r>
      <w:r>
        <w:rPr>
          <w:color w:val="202020"/>
          <w:spacing w:val="-5"/>
          <w:sz w:val="28"/>
        </w:rPr>
        <w:t xml:space="preserve"> </w:t>
      </w:r>
      <w:proofErr w:type="spellStart"/>
      <w:r>
        <w:rPr>
          <w:color w:val="202020"/>
          <w:sz w:val="28"/>
        </w:rPr>
        <w:t>Р.И.Аванесова</w:t>
      </w:r>
      <w:proofErr w:type="spellEnd"/>
      <w:r>
        <w:rPr>
          <w:color w:val="202020"/>
          <w:sz w:val="28"/>
        </w:rPr>
        <w:t>. – М., 2014.</w:t>
      </w:r>
    </w:p>
    <w:p w:rsidR="005C1AFC" w:rsidRDefault="00000000">
      <w:pPr>
        <w:pStyle w:val="a4"/>
        <w:numPr>
          <w:ilvl w:val="0"/>
          <w:numId w:val="16"/>
        </w:numPr>
        <w:tabs>
          <w:tab w:val="left" w:pos="1582"/>
        </w:tabs>
        <w:spacing w:before="152"/>
        <w:ind w:left="1582" w:hanging="359"/>
        <w:jc w:val="left"/>
        <w:rPr>
          <w:sz w:val="28"/>
        </w:rPr>
      </w:pPr>
      <w:r>
        <w:rPr>
          <w:color w:val="202020"/>
          <w:sz w:val="28"/>
        </w:rPr>
        <w:t>Панов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Б.Г.,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Текучев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А.В.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Школьный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грамматико-орфографический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словарь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русского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языка.</w:t>
      </w:r>
      <w:r>
        <w:rPr>
          <w:color w:val="202020"/>
          <w:spacing w:val="-3"/>
          <w:sz w:val="28"/>
        </w:rPr>
        <w:t xml:space="preserve"> </w:t>
      </w:r>
      <w:r>
        <w:rPr>
          <w:color w:val="202020"/>
          <w:sz w:val="28"/>
        </w:rPr>
        <w:t>–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М.,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pacing w:val="-2"/>
          <w:sz w:val="28"/>
        </w:rPr>
        <w:t>1991.</w:t>
      </w:r>
    </w:p>
    <w:p w:rsidR="005C1AFC" w:rsidRDefault="00000000">
      <w:pPr>
        <w:pStyle w:val="a4"/>
        <w:numPr>
          <w:ilvl w:val="0"/>
          <w:numId w:val="16"/>
        </w:numPr>
        <w:tabs>
          <w:tab w:val="left" w:pos="1666"/>
        </w:tabs>
        <w:spacing w:before="149"/>
        <w:ind w:left="1666" w:hanging="359"/>
        <w:jc w:val="left"/>
        <w:rPr>
          <w:sz w:val="28"/>
        </w:rPr>
      </w:pPr>
      <w:r>
        <w:rPr>
          <w:color w:val="202020"/>
          <w:sz w:val="28"/>
        </w:rPr>
        <w:t>Розенталь</w:t>
      </w:r>
      <w:r>
        <w:rPr>
          <w:color w:val="202020"/>
          <w:spacing w:val="-9"/>
          <w:sz w:val="28"/>
        </w:rPr>
        <w:t xml:space="preserve"> </w:t>
      </w:r>
      <w:r>
        <w:rPr>
          <w:color w:val="202020"/>
          <w:sz w:val="28"/>
        </w:rPr>
        <w:t>Д.Э.,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Теленкова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М.А.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Словарь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трудностей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русского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языка.</w:t>
      </w:r>
      <w:r>
        <w:rPr>
          <w:color w:val="202020"/>
          <w:spacing w:val="-1"/>
          <w:sz w:val="28"/>
        </w:rPr>
        <w:t xml:space="preserve"> </w:t>
      </w:r>
      <w:r>
        <w:rPr>
          <w:color w:val="202020"/>
          <w:sz w:val="28"/>
        </w:rPr>
        <w:t>М.,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pacing w:val="-2"/>
          <w:sz w:val="28"/>
        </w:rPr>
        <w:t>1998.</w:t>
      </w:r>
    </w:p>
    <w:p w:rsidR="005C1AFC" w:rsidRDefault="00000000">
      <w:pPr>
        <w:pStyle w:val="a4"/>
        <w:numPr>
          <w:ilvl w:val="0"/>
          <w:numId w:val="16"/>
        </w:numPr>
        <w:tabs>
          <w:tab w:val="left" w:pos="1376"/>
          <w:tab w:val="left" w:pos="1665"/>
        </w:tabs>
        <w:spacing w:line="448" w:lineRule="auto"/>
        <w:ind w:left="1376" w:right="2813" w:hanging="70"/>
        <w:jc w:val="left"/>
        <w:rPr>
          <w:sz w:val="28"/>
        </w:rPr>
      </w:pPr>
      <w:r>
        <w:rPr>
          <w:color w:val="202020"/>
          <w:sz w:val="28"/>
        </w:rPr>
        <w:t>ФИПИ.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ГИА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Русский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язык.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Типовые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экзаменационные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варианты.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Под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редакцией</w:t>
      </w:r>
      <w:r>
        <w:rPr>
          <w:color w:val="202020"/>
          <w:spacing w:val="-4"/>
          <w:sz w:val="28"/>
        </w:rPr>
        <w:t xml:space="preserve"> </w:t>
      </w:r>
      <w:proofErr w:type="spellStart"/>
      <w:r>
        <w:rPr>
          <w:color w:val="202020"/>
          <w:sz w:val="28"/>
        </w:rPr>
        <w:t>Р.А.Дощинского</w:t>
      </w:r>
      <w:proofErr w:type="spellEnd"/>
      <w:r>
        <w:rPr>
          <w:color w:val="202020"/>
          <w:sz w:val="28"/>
        </w:rPr>
        <w:t xml:space="preserve">, </w:t>
      </w:r>
      <w:proofErr w:type="spellStart"/>
      <w:proofErr w:type="gramStart"/>
      <w:r>
        <w:rPr>
          <w:color w:val="202020"/>
          <w:sz w:val="28"/>
        </w:rPr>
        <w:t>И.П.Цыбулько</w:t>
      </w:r>
      <w:proofErr w:type="spellEnd"/>
      <w:r>
        <w:rPr>
          <w:color w:val="202020"/>
          <w:sz w:val="28"/>
        </w:rPr>
        <w:t>./</w:t>
      </w:r>
      <w:proofErr w:type="gramEnd"/>
      <w:r>
        <w:rPr>
          <w:color w:val="202020"/>
          <w:sz w:val="28"/>
        </w:rPr>
        <w:t xml:space="preserve"> М., Национальное образование, 2024г.</w:t>
      </w:r>
    </w:p>
    <w:p w:rsidR="005C1AFC" w:rsidRDefault="00000000">
      <w:pPr>
        <w:pStyle w:val="a4"/>
        <w:numPr>
          <w:ilvl w:val="0"/>
          <w:numId w:val="16"/>
        </w:numPr>
        <w:tabs>
          <w:tab w:val="left" w:pos="1666"/>
        </w:tabs>
        <w:spacing w:before="1"/>
        <w:ind w:left="1666" w:hanging="359"/>
        <w:jc w:val="left"/>
        <w:rPr>
          <w:sz w:val="28"/>
        </w:rPr>
      </w:pPr>
      <w:r>
        <w:rPr>
          <w:color w:val="202020"/>
          <w:sz w:val="28"/>
        </w:rPr>
        <w:t>Энциклопедический</w:t>
      </w:r>
      <w:r>
        <w:rPr>
          <w:color w:val="202020"/>
          <w:spacing w:val="-10"/>
          <w:sz w:val="28"/>
        </w:rPr>
        <w:t xml:space="preserve"> </w:t>
      </w:r>
      <w:r>
        <w:rPr>
          <w:color w:val="202020"/>
          <w:sz w:val="28"/>
        </w:rPr>
        <w:t>словарь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юного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филолога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(Языкознание).</w:t>
      </w:r>
      <w:r>
        <w:rPr>
          <w:color w:val="202020"/>
          <w:spacing w:val="-4"/>
          <w:sz w:val="28"/>
        </w:rPr>
        <w:t xml:space="preserve"> </w:t>
      </w:r>
      <w:r>
        <w:rPr>
          <w:color w:val="202020"/>
          <w:sz w:val="28"/>
        </w:rPr>
        <w:t>–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pacing w:val="-2"/>
          <w:sz w:val="28"/>
        </w:rPr>
        <w:t>М.,1984.</w:t>
      </w:r>
    </w:p>
    <w:p w:rsidR="005C1AFC" w:rsidRDefault="00000000">
      <w:pPr>
        <w:pStyle w:val="a4"/>
        <w:numPr>
          <w:ilvl w:val="0"/>
          <w:numId w:val="16"/>
        </w:numPr>
        <w:tabs>
          <w:tab w:val="left" w:pos="1666"/>
        </w:tabs>
        <w:spacing w:before="148"/>
        <w:ind w:left="1666" w:hanging="359"/>
        <w:jc w:val="left"/>
        <w:rPr>
          <w:sz w:val="28"/>
        </w:rPr>
      </w:pPr>
      <w:r>
        <w:rPr>
          <w:color w:val="202020"/>
          <w:sz w:val="28"/>
        </w:rPr>
        <w:t>Энциклопедический</w:t>
      </w:r>
      <w:r>
        <w:rPr>
          <w:color w:val="202020"/>
          <w:spacing w:val="-8"/>
          <w:sz w:val="28"/>
        </w:rPr>
        <w:t xml:space="preserve"> </w:t>
      </w:r>
      <w:r>
        <w:rPr>
          <w:color w:val="202020"/>
          <w:sz w:val="28"/>
        </w:rPr>
        <w:t>словарь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юного</w:t>
      </w:r>
      <w:r>
        <w:rPr>
          <w:color w:val="202020"/>
          <w:spacing w:val="-5"/>
          <w:sz w:val="28"/>
        </w:rPr>
        <w:t xml:space="preserve"> </w:t>
      </w:r>
      <w:r>
        <w:rPr>
          <w:color w:val="202020"/>
          <w:sz w:val="28"/>
        </w:rPr>
        <w:t>литературоведа.</w:t>
      </w:r>
      <w:r>
        <w:rPr>
          <w:color w:val="202020"/>
          <w:spacing w:val="-7"/>
          <w:sz w:val="28"/>
        </w:rPr>
        <w:t xml:space="preserve"> </w:t>
      </w:r>
      <w:r>
        <w:rPr>
          <w:color w:val="202020"/>
          <w:sz w:val="28"/>
        </w:rPr>
        <w:t>–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z w:val="28"/>
        </w:rPr>
        <w:t>М.,</w:t>
      </w:r>
      <w:r>
        <w:rPr>
          <w:color w:val="202020"/>
          <w:spacing w:val="-6"/>
          <w:sz w:val="28"/>
        </w:rPr>
        <w:t xml:space="preserve"> </w:t>
      </w:r>
      <w:r>
        <w:rPr>
          <w:color w:val="202020"/>
          <w:spacing w:val="-2"/>
          <w:sz w:val="28"/>
        </w:rPr>
        <w:t>1988.</w:t>
      </w:r>
    </w:p>
    <w:p w:rsidR="005C1AFC" w:rsidRDefault="005C1AFC">
      <w:pPr>
        <w:rPr>
          <w:sz w:val="28"/>
        </w:rPr>
        <w:sectPr w:rsidR="005C1AFC">
          <w:pgSz w:w="16840" w:h="11910" w:orient="landscape"/>
          <w:pgMar w:top="920" w:right="280" w:bottom="280" w:left="200" w:header="720" w:footer="720" w:gutter="0"/>
          <w:cols w:space="720"/>
        </w:sectPr>
      </w:pPr>
    </w:p>
    <w:p w:rsidR="005C1AFC" w:rsidRDefault="005C1AFC">
      <w:pPr>
        <w:pStyle w:val="a3"/>
        <w:spacing w:before="4"/>
        <w:ind w:left="0"/>
        <w:rPr>
          <w:sz w:val="17"/>
        </w:rPr>
      </w:pPr>
    </w:p>
    <w:sectPr w:rsidR="005C1AFC">
      <w:pgSz w:w="16840" w:h="11910" w:orient="landscape"/>
      <w:pgMar w:top="1340" w:right="280" w:bottom="280" w:left="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35DCB" w:rsidRDefault="00C35DCB">
      <w:r>
        <w:separator/>
      </w:r>
    </w:p>
  </w:endnote>
  <w:endnote w:type="continuationSeparator" w:id="0">
    <w:p w:rsidR="00C35DCB" w:rsidRDefault="00C3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35DCB" w:rsidRDefault="00C35DCB">
      <w:r>
        <w:separator/>
      </w:r>
    </w:p>
  </w:footnote>
  <w:footnote w:type="continuationSeparator" w:id="0">
    <w:p w:rsidR="00C35DCB" w:rsidRDefault="00C35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239341B"/>
    <w:multiLevelType w:val="multilevel"/>
    <w:tmpl w:val="9239341B"/>
    <w:lvl w:ilvl="0">
      <w:start w:val="3"/>
      <w:numFmt w:val="decimal"/>
      <w:lvlText w:val="%1."/>
      <w:lvlJc w:val="left"/>
      <w:pPr>
        <w:ind w:left="439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96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pPr>
        <w:ind w:left="2031" w:hanging="21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623" w:hanging="2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15" w:hanging="2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807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399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991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582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174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B5E306ED"/>
    <w:multiLevelType w:val="multilevel"/>
    <w:tmpl w:val="B5E306ED"/>
    <w:lvl w:ilvl="0">
      <w:start w:val="1"/>
      <w:numFmt w:val="decimal"/>
      <w:lvlText w:val="%1)"/>
      <w:lvlJc w:val="left"/>
      <w:pPr>
        <w:ind w:left="22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ind w:left="779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020"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51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7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70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43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16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89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BF205925"/>
    <w:multiLevelType w:val="multilevel"/>
    <w:tmpl w:val="BF205925"/>
    <w:lvl w:ilvl="0">
      <w:start w:val="1"/>
      <w:numFmt w:val="decimal"/>
      <w:lvlText w:val="%1)"/>
      <w:lvlJc w:val="left"/>
      <w:pPr>
        <w:ind w:left="532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ind w:left="779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020"/>
        <w:spacing w:val="0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51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4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7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70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43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16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89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C8879AEF"/>
    <w:multiLevelType w:val="multilevel"/>
    <w:tmpl w:val="C8879AEF"/>
    <w:lvl w:ilvl="0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939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758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7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96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15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3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53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672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DCBA6B53"/>
    <w:multiLevelType w:val="multilevel"/>
    <w:tmpl w:val="DCBA6B53"/>
    <w:lvl w:ilvl="0">
      <w:start w:val="1"/>
      <w:numFmt w:val="decimal"/>
      <w:lvlText w:val="%1."/>
      <w:lvlJc w:val="left"/>
      <w:pPr>
        <w:ind w:left="1583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96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305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453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49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96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044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92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402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F4B5D9F5"/>
    <w:multiLevelType w:val="multilevel"/>
    <w:tmpl w:val="F4B5D9F5"/>
    <w:lvl w:ilvl="0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939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758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7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96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15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3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53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672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0053208E"/>
    <w:multiLevelType w:val="multilevel"/>
    <w:tmpl w:val="0053208E"/>
    <w:lvl w:ilvl="0">
      <w:numFmt w:val="bullet"/>
      <w:lvlText w:val=""/>
      <w:lvlJc w:val="left"/>
      <w:pPr>
        <w:ind w:left="779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202020"/>
        <w:spacing w:val="0"/>
        <w:w w:val="99"/>
        <w:sz w:val="20"/>
        <w:szCs w:val="20"/>
        <w:lang w:val="ru-RU" w:eastAsia="en-US" w:bidi="ar-SA"/>
      </w:rPr>
    </w:lvl>
    <w:lvl w:ilvl="1">
      <w:numFmt w:val="bullet"/>
      <w:lvlText w:val="•"/>
      <w:lvlJc w:val="left"/>
      <w:pPr>
        <w:ind w:left="2337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5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01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56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012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68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242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0248C179"/>
    <w:multiLevelType w:val="multilevel"/>
    <w:tmpl w:val="0248C179"/>
    <w:lvl w:ilvl="0">
      <w:start w:val="1"/>
      <w:numFmt w:val="decimal"/>
      <w:lvlText w:val="%1."/>
      <w:lvlJc w:val="left"/>
      <w:pPr>
        <w:ind w:left="227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-1"/>
        <w:w w:val="97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pPr>
        <w:ind w:left="1833" w:hanging="21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47" w:hanging="2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61" w:hanging="2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75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89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903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516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130" w:hanging="213"/>
      </w:pPr>
      <w:rPr>
        <w:rFonts w:hint="default"/>
        <w:lang w:val="ru-RU" w:eastAsia="en-US" w:bidi="ar-SA"/>
      </w:rPr>
    </w:lvl>
  </w:abstractNum>
  <w:abstractNum w:abstractNumId="8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439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96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pPr>
        <w:ind w:left="2031" w:hanging="21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623" w:hanging="2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15" w:hanging="2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807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399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991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582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174" w:hanging="213"/>
      </w:pPr>
      <w:rPr>
        <w:rFonts w:hint="default"/>
        <w:lang w:val="ru-RU" w:eastAsia="en-US" w:bidi="ar-SA"/>
      </w:rPr>
    </w:lvl>
  </w:abstractNum>
  <w:abstractNum w:abstractNumId="9" w15:restartNumberingAfterBreak="0">
    <w:nsid w:val="2470EC97"/>
    <w:multiLevelType w:val="multilevel"/>
    <w:tmpl w:val="2470EC97"/>
    <w:lvl w:ilvl="0">
      <w:start w:val="1"/>
      <w:numFmt w:val="decimal"/>
      <w:lvlText w:val="%1."/>
      <w:lvlJc w:val="left"/>
      <w:pPr>
        <w:ind w:left="439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6"/>
        <w:szCs w:val="26"/>
        <w:lang w:val="ru-RU" w:eastAsia="en-US" w:bidi="ar-SA"/>
      </w:rPr>
    </w:lvl>
    <w:lvl w:ilvl="1">
      <w:numFmt w:val="bullet"/>
      <w:lvlText w:val="•"/>
      <w:lvlJc w:val="left"/>
      <w:pPr>
        <w:ind w:left="2031" w:hanging="21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623" w:hanging="2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15" w:hanging="2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807" w:hanging="2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399" w:hanging="2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991" w:hanging="2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582" w:hanging="2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174" w:hanging="213"/>
      </w:pPr>
      <w:rPr>
        <w:rFonts w:hint="default"/>
        <w:lang w:val="ru-RU" w:eastAsia="en-US" w:bidi="ar-SA"/>
      </w:rPr>
    </w:lvl>
  </w:abstractNum>
  <w:abstractNum w:abstractNumId="10" w15:restartNumberingAfterBreak="0">
    <w:nsid w:val="25B654F3"/>
    <w:multiLevelType w:val="multilevel"/>
    <w:tmpl w:val="25B654F3"/>
    <w:lvl w:ilvl="0">
      <w:start w:val="1"/>
      <w:numFmt w:val="decimal"/>
      <w:lvlText w:val="%1."/>
      <w:lvlJc w:val="left"/>
      <w:pPr>
        <w:ind w:left="507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9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085" w:hanging="2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671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57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843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429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0015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60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186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2A8F537B"/>
    <w:multiLevelType w:val="multilevel"/>
    <w:tmpl w:val="2A8F537B"/>
    <w:lvl w:ilvl="0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939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758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7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96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15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3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53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672" w:hanging="164"/>
      </w:pPr>
      <w:rPr>
        <w:rFonts w:hint="default"/>
        <w:lang w:val="ru-RU" w:eastAsia="en-US" w:bidi="ar-SA"/>
      </w:rPr>
    </w:lvl>
  </w:abstractNum>
  <w:abstractNum w:abstractNumId="12" w15:restartNumberingAfterBreak="0">
    <w:nsid w:val="4D4DC07F"/>
    <w:multiLevelType w:val="multilevel"/>
    <w:tmpl w:val="4D4DC07F"/>
    <w:lvl w:ilvl="0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939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758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7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96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15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3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53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672" w:hanging="164"/>
      </w:pPr>
      <w:rPr>
        <w:rFonts w:hint="default"/>
        <w:lang w:val="ru-RU" w:eastAsia="en-US" w:bidi="ar-SA"/>
      </w:rPr>
    </w:lvl>
  </w:abstractNum>
  <w:abstractNum w:abstractNumId="13" w15:restartNumberingAfterBreak="0">
    <w:nsid w:val="59ADCABA"/>
    <w:multiLevelType w:val="multilevel"/>
    <w:tmpl w:val="59ADCABA"/>
    <w:lvl w:ilvl="0">
      <w:start w:val="1"/>
      <w:numFmt w:val="decimal"/>
      <w:lvlText w:val="%1)"/>
      <w:lvlJc w:val="left"/>
      <w:pPr>
        <w:ind w:left="227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833" w:hanging="305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47" w:hanging="3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61" w:hanging="3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75" w:hanging="3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89" w:hanging="3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903" w:hanging="3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516" w:hanging="3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130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5A241D34"/>
    <w:multiLevelType w:val="multilevel"/>
    <w:tmpl w:val="5A241D34"/>
    <w:lvl w:ilvl="0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939" w:hanging="16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758" w:hanging="1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57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96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15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3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53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672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72183CF9"/>
    <w:multiLevelType w:val="multilevel"/>
    <w:tmpl w:val="72183CF9"/>
    <w:lvl w:ilvl="0">
      <w:start w:val="5"/>
      <w:numFmt w:val="decimal"/>
      <w:lvlText w:val="%1."/>
      <w:lvlJc w:val="left"/>
      <w:pPr>
        <w:ind w:left="227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02020"/>
        <w:spacing w:val="0"/>
        <w:w w:val="9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833" w:hanging="28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47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61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75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89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90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51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130" w:hanging="281"/>
      </w:pPr>
      <w:rPr>
        <w:rFonts w:hint="default"/>
        <w:lang w:val="ru-RU" w:eastAsia="en-US" w:bidi="ar-SA"/>
      </w:rPr>
    </w:lvl>
  </w:abstractNum>
  <w:num w:numId="1" w16cid:durableId="1061976836">
    <w:abstractNumId w:val="6"/>
  </w:num>
  <w:num w:numId="2" w16cid:durableId="933323152">
    <w:abstractNumId w:val="13"/>
  </w:num>
  <w:num w:numId="3" w16cid:durableId="991059939">
    <w:abstractNumId w:val="2"/>
  </w:num>
  <w:num w:numId="4" w16cid:durableId="13849083">
    <w:abstractNumId w:val="1"/>
  </w:num>
  <w:num w:numId="5" w16cid:durableId="16279436">
    <w:abstractNumId w:val="8"/>
  </w:num>
  <w:num w:numId="6" w16cid:durableId="1878424803">
    <w:abstractNumId w:val="10"/>
  </w:num>
  <w:num w:numId="7" w16cid:durableId="844128164">
    <w:abstractNumId w:val="15"/>
  </w:num>
  <w:num w:numId="8" w16cid:durableId="44454278">
    <w:abstractNumId w:val="7"/>
  </w:num>
  <w:num w:numId="9" w16cid:durableId="2032225095">
    <w:abstractNumId w:val="0"/>
  </w:num>
  <w:num w:numId="10" w16cid:durableId="662317668">
    <w:abstractNumId w:val="11"/>
  </w:num>
  <w:num w:numId="11" w16cid:durableId="365065626">
    <w:abstractNumId w:val="14"/>
  </w:num>
  <w:num w:numId="12" w16cid:durableId="1958288982">
    <w:abstractNumId w:val="3"/>
  </w:num>
  <w:num w:numId="13" w16cid:durableId="1515880327">
    <w:abstractNumId w:val="12"/>
  </w:num>
  <w:num w:numId="14" w16cid:durableId="447432986">
    <w:abstractNumId w:val="5"/>
  </w:num>
  <w:num w:numId="15" w16cid:durableId="1604075441">
    <w:abstractNumId w:val="9"/>
  </w:num>
  <w:num w:numId="16" w16cid:durableId="13151412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1AFC"/>
    <w:rsid w:val="005C1AFC"/>
    <w:rsid w:val="006C3B98"/>
    <w:rsid w:val="00C35DCB"/>
    <w:rsid w:val="00E05D59"/>
    <w:rsid w:val="30CB4F95"/>
    <w:rsid w:val="4C9A2969"/>
    <w:rsid w:val="57577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FD92D"/>
  <w15:docId w15:val="{3DF25DA5-36E3-4983-B11D-EE2E49844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ind w:left="22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51"/>
      <w:ind w:left="227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spacing w:before="151"/>
      <w:ind w:left="779" w:hanging="360"/>
    </w:pPr>
  </w:style>
  <w:style w:type="paragraph" w:customStyle="1" w:styleId="TableParagraph">
    <w:name w:val="Table Paragraph"/>
    <w:basedOn w:val="a"/>
    <w:uiPriority w:val="1"/>
    <w:qFormat/>
    <w:pPr>
      <w:spacing w:before="11"/>
      <w:ind w:left="4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15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3355</Words>
  <Characters>19130</Characters>
  <Application>Microsoft Office Word</Application>
  <DocSecurity>0</DocSecurity>
  <Lines>159</Lines>
  <Paragraphs>44</Paragraphs>
  <ScaleCrop>false</ScaleCrop>
  <Company/>
  <LinksUpToDate>false</LinksUpToDate>
  <CharactersWithSpaces>22441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Павловна</dc:creator>
  <cp:lastModifiedBy>USER</cp:lastModifiedBy>
  <cp:revision>3</cp:revision>
  <dcterms:created xsi:type="dcterms:W3CDTF">2024-01-17T04:38:00Z</dcterms:created>
  <dcterms:modified xsi:type="dcterms:W3CDTF">2024-09-23T06:24:00Z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2024-01-17T00:00:00Z</vt:filetime>
  </property>
  <property fmtid="{D5CDD505-2E9C-101B-9397-08002B2CF9AE}" pid="5" name="Producer">
    <vt:lpwstr>Microsoft® Word 2010</vt:lpwstr>
  </property>
  <property fmtid="{D5CDD505-2E9C-101B-9397-08002B2CF9AE}" pid="6" name="KSOProductBuildVer">
    <vt:lpwstr>1049-12.2.0.13359</vt:lpwstr>
  </property>
  <property fmtid="{D5CDD505-2E9C-101B-9397-08002B2CF9AE}" pid="7" name="ICV">
    <vt:lpwstr>8FA57FD78FCE4131BFB5103855E706FF_13</vt:lpwstr>
  </property>
</Properties>
</file>